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5508"/>
        <w:gridCol w:w="4140"/>
      </w:tblGrid>
      <w:tr w:rsidR="0010499D" w:rsidRPr="003651DF" w:rsidTr="00F41AC7">
        <w:tc>
          <w:tcPr>
            <w:tcW w:w="5508" w:type="dxa"/>
          </w:tcPr>
          <w:p w:rsidR="0010499D" w:rsidRPr="003651DF" w:rsidRDefault="0010499D" w:rsidP="003651DF">
            <w:pPr>
              <w:jc w:val="center"/>
            </w:pPr>
          </w:p>
        </w:tc>
        <w:tc>
          <w:tcPr>
            <w:tcW w:w="4140" w:type="dxa"/>
          </w:tcPr>
          <w:p w:rsidR="0010499D" w:rsidRPr="003651DF" w:rsidRDefault="0010499D" w:rsidP="003651DF">
            <w:r w:rsidRPr="003651DF">
              <w:t xml:space="preserve"> </w:t>
            </w:r>
            <w:bookmarkStart w:id="0" w:name="_GoBack"/>
            <w:bookmarkEnd w:id="0"/>
            <w:r w:rsidRPr="003651DF">
              <w:t>УТВЕРЖДЕНО</w:t>
            </w:r>
          </w:p>
          <w:p w:rsidR="0010499D" w:rsidRPr="003651DF" w:rsidRDefault="0010499D" w:rsidP="003651DF">
            <w:r w:rsidRPr="003651DF">
              <w:t xml:space="preserve"> постановлением  </w:t>
            </w:r>
          </w:p>
          <w:p w:rsidR="0010499D" w:rsidRPr="003651DF" w:rsidRDefault="0010499D" w:rsidP="003651DF">
            <w:r w:rsidRPr="003651DF">
              <w:t xml:space="preserve"> администрации</w:t>
            </w:r>
          </w:p>
          <w:p w:rsidR="0010499D" w:rsidRPr="003651DF" w:rsidRDefault="0010499D" w:rsidP="003651DF">
            <w:r w:rsidRPr="003651DF">
              <w:t xml:space="preserve"> Джанкойского района</w:t>
            </w:r>
          </w:p>
          <w:p w:rsidR="0010499D" w:rsidRPr="003651DF" w:rsidRDefault="0010499D" w:rsidP="003651DF">
            <w:r w:rsidRPr="003651DF">
              <w:t xml:space="preserve"> «</w:t>
            </w:r>
            <w:r w:rsidRPr="00602D30">
              <w:rPr>
                <w:u w:val="single"/>
              </w:rPr>
              <w:t>30» декабря</w:t>
            </w:r>
            <w:r>
              <w:t xml:space="preserve"> </w:t>
            </w:r>
            <w:r w:rsidRPr="003651DF">
              <w:rPr>
                <w:u w:val="single"/>
              </w:rPr>
              <w:t xml:space="preserve"> 2015 года</w:t>
            </w:r>
            <w:r w:rsidRPr="003651DF">
              <w:t xml:space="preserve">  № </w:t>
            </w:r>
            <w:r w:rsidRPr="00602D30">
              <w:rPr>
                <w:u w:val="single"/>
              </w:rPr>
              <w:t>465</w:t>
            </w:r>
          </w:p>
        </w:tc>
      </w:tr>
    </w:tbl>
    <w:p w:rsidR="0010499D" w:rsidRPr="003651DF" w:rsidRDefault="0010499D" w:rsidP="003651DF">
      <w:pPr>
        <w:jc w:val="center"/>
        <w:rPr>
          <w:b/>
        </w:rPr>
      </w:pPr>
    </w:p>
    <w:p w:rsidR="0010499D" w:rsidRPr="003651DF" w:rsidRDefault="0010499D" w:rsidP="003651DF">
      <w:pPr>
        <w:jc w:val="center"/>
        <w:rPr>
          <w:b/>
        </w:rPr>
      </w:pPr>
      <w:r w:rsidRPr="003651DF">
        <w:rPr>
          <w:b/>
        </w:rPr>
        <w:t xml:space="preserve">П О Л О Ж Е Н И Е </w:t>
      </w:r>
    </w:p>
    <w:p w:rsidR="0010499D" w:rsidRPr="003651DF" w:rsidRDefault="0010499D" w:rsidP="003651DF">
      <w:pPr>
        <w:jc w:val="center"/>
        <w:rPr>
          <w:b/>
        </w:rPr>
      </w:pPr>
      <w:r w:rsidRPr="003651DF">
        <w:rPr>
          <w:b/>
        </w:rPr>
        <w:t>об управлении образования, молодежи и спорта</w:t>
      </w:r>
    </w:p>
    <w:p w:rsidR="0010499D" w:rsidRPr="003651DF" w:rsidRDefault="0010499D" w:rsidP="003651DF">
      <w:pPr>
        <w:jc w:val="center"/>
        <w:rPr>
          <w:b/>
        </w:rPr>
      </w:pPr>
      <w:r w:rsidRPr="003651DF">
        <w:rPr>
          <w:b/>
        </w:rPr>
        <w:t xml:space="preserve">администрации Джанкойской района Республики Крым </w:t>
      </w:r>
    </w:p>
    <w:p w:rsidR="0010499D" w:rsidRPr="003651DF" w:rsidRDefault="0010499D" w:rsidP="003651DF">
      <w:pPr>
        <w:jc w:val="center"/>
        <w:rPr>
          <w:b/>
        </w:rPr>
      </w:pPr>
    </w:p>
    <w:p w:rsidR="0010499D" w:rsidRPr="003651DF" w:rsidRDefault="0010499D" w:rsidP="003651DF">
      <w:pPr>
        <w:jc w:val="center"/>
        <w:rPr>
          <w:b/>
        </w:rPr>
      </w:pPr>
    </w:p>
    <w:p w:rsidR="0010499D" w:rsidRPr="003651DF" w:rsidRDefault="0010499D" w:rsidP="003651DF">
      <w:pPr>
        <w:pStyle w:val="NormalWeb"/>
        <w:shd w:val="clear" w:color="auto" w:fill="FFFFFF"/>
        <w:spacing w:before="0" w:beforeAutospacing="0" w:after="0" w:afterAutospacing="0"/>
        <w:ind w:firstLine="900"/>
        <w:jc w:val="both"/>
      </w:pPr>
      <w:r w:rsidRPr="003651DF">
        <w:rPr>
          <w:rStyle w:val="BodyTextChar1"/>
          <w:bCs/>
          <w:sz w:val="24"/>
        </w:rPr>
        <w:t xml:space="preserve">Настоящее </w:t>
      </w:r>
      <w:r w:rsidRPr="003651DF">
        <w:t xml:space="preserve">Положение об управлении образования, молодежи и спорта администрации Джанкойской района Республики Крым </w:t>
      </w:r>
      <w:r w:rsidRPr="003651DF">
        <w:rPr>
          <w:rStyle w:val="BodyTextChar1"/>
          <w:bCs/>
          <w:sz w:val="24"/>
        </w:rPr>
        <w:t xml:space="preserve">в соответствии </w:t>
      </w:r>
      <w:r w:rsidRPr="003651DF">
        <w:t>с Федеральным конституционным законом от 21.03.2014 № 6-ФКЗ «О принятии в Российскую Федерацию Республики Крым и образовании в составе Российской Федерации новых субъектов – Республики Крым и города федерального значения Севастополя», Федеральным законом от 06.10.2003  № 131-ФЗ «Об общих принципах организации местного самоуправления в Российской Федерации», Гражданским кодексом Российской Федерации, Федеральным законом от 30 ноября 1994 года N 52-ФЗ "О введении в действие части первой Гражданского кодекса Российской Федерации",  Федеральным законом от 12.01.1996 № 7-ФЗ "О некоммерческих организациях", Федеральным Законом от 29.12.2012 № 273-ФЗ «Об образовании в Российской Федерации», Федеральным законом от 05.05.2014 N 84-ФЗ "Об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- Республики Крым и города федерального значения Севастополя и о внесении изменений в Федеральный закон "Об образовании в Российской Федерации", Федеральным законом от 08.08.2001 № 129-ФЗ "О государственной регистрации юридических лиц и индивидуальных предпринимателей", Законом Республики Крым от 21.08.2014 № 54-ЗРК «Об основах местного самоуправления в Республике Крым», Законом Республики Крым от 16.09.2014 № 76-ЗРК «О муниципальной службе в Республике Крым», Уставом муниципального образования Джанкойский район в  Республике Крым и определяет основные цели и задачи деятельности, права и обязанности управления образования, молодежи и спорта администрации Джанкойского  района Республики Крым.</w:t>
      </w:r>
    </w:p>
    <w:p w:rsidR="0010499D" w:rsidRPr="003651DF" w:rsidRDefault="0010499D" w:rsidP="003651DF">
      <w:pPr>
        <w:pStyle w:val="NormalWeb"/>
        <w:shd w:val="clear" w:color="auto" w:fill="FFFFFF"/>
        <w:spacing w:before="0" w:beforeAutospacing="0" w:after="0" w:afterAutospacing="0"/>
        <w:ind w:firstLine="900"/>
        <w:jc w:val="center"/>
      </w:pPr>
      <w:smartTag w:uri="urn:schemas-microsoft-com:office:smarttags" w:element="place">
        <w:r w:rsidRPr="003651DF">
          <w:rPr>
            <w:b/>
            <w:lang w:val="en-US"/>
          </w:rPr>
          <w:t>I</w:t>
        </w:r>
        <w:r w:rsidRPr="003651DF">
          <w:rPr>
            <w:b/>
          </w:rPr>
          <w:t>.</w:t>
        </w:r>
      </w:smartTag>
      <w:r w:rsidRPr="003651DF">
        <w:rPr>
          <w:b/>
        </w:rPr>
        <w:t xml:space="preserve"> Общие положения</w:t>
      </w:r>
    </w:p>
    <w:p w:rsidR="0010499D" w:rsidRPr="003651DF" w:rsidRDefault="0010499D" w:rsidP="003651DF">
      <w:pPr>
        <w:pStyle w:val="BodyText"/>
        <w:widowControl w:val="0"/>
        <w:shd w:val="clear" w:color="auto" w:fill="auto"/>
        <w:tabs>
          <w:tab w:val="left" w:pos="540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1.1. Управление образования, молодежи и спорта администрации Джанкойского района Республики Крым (далее - Управление) является структурным подразделением администрации Джанкойского района Республики Крым, (далее по тексту - администрация района), уполномоченным осуществлять управление в сфере образования, воспитания, спорта и молодежной политики, социальной поддержи обучающихся образовательных организаций на территории Джанкойского муниципальной района в пределах своей компетенции.</w:t>
      </w:r>
    </w:p>
    <w:p w:rsidR="0010499D" w:rsidRPr="003651DF" w:rsidRDefault="0010499D" w:rsidP="003651DF">
      <w:pPr>
        <w:ind w:firstLine="900"/>
        <w:jc w:val="both"/>
        <w:rPr>
          <w:shd w:val="clear" w:color="auto" w:fill="FFFFFF"/>
        </w:rPr>
      </w:pPr>
      <w:r w:rsidRPr="003651DF">
        <w:rPr>
          <w:bCs/>
        </w:rPr>
        <w:t>1.2</w:t>
      </w:r>
      <w:r w:rsidRPr="003651DF">
        <w:rPr>
          <w:b/>
          <w:bCs/>
        </w:rPr>
        <w:t>.</w:t>
      </w:r>
      <w:r w:rsidRPr="003651DF">
        <w:rPr>
          <w:shd w:val="clear" w:color="auto" w:fill="FFFFFF"/>
        </w:rPr>
        <w:t> Учредителем управления образования является администрация Джанкойского района Республики Крым.</w:t>
      </w:r>
    </w:p>
    <w:p w:rsidR="0010499D" w:rsidRPr="003651DF" w:rsidRDefault="0010499D" w:rsidP="003651DF">
      <w:pPr>
        <w:ind w:firstLine="900"/>
        <w:jc w:val="both"/>
        <w:rPr>
          <w:shd w:val="clear" w:color="auto" w:fill="FFFFFF"/>
          <w:lang w:val="uk-UA"/>
        </w:rPr>
      </w:pPr>
      <w:r w:rsidRPr="003651DF">
        <w:rPr>
          <w:shd w:val="clear" w:color="auto" w:fill="FFFFFF"/>
          <w:lang w:val="uk-UA"/>
        </w:rPr>
        <w:t xml:space="preserve">1.3. </w:t>
      </w:r>
      <w:r w:rsidRPr="003651DF">
        <w:rPr>
          <w:shd w:val="clear" w:color="auto" w:fill="FFFFFF"/>
        </w:rPr>
        <w:t>Управление подчиняется непосредственно в своей деятельности главе администрации Джанкойского района и  заместителям главы администрации Джанкойского района,  а по вопросам, отнесенным к ведению органов исполнительной власти Республики Крым, осуществляющих управление в сфере образования, молодежи и спорта, Министерству образования, науки и молодежи Республики Крым, Министерству спорт</w:t>
      </w:r>
      <w:r w:rsidRPr="003651DF">
        <w:rPr>
          <w:shd w:val="clear" w:color="auto" w:fill="FFFFFF"/>
          <w:lang w:val="uk-UA"/>
        </w:rPr>
        <w:t>а Республики Крым.</w:t>
      </w:r>
    </w:p>
    <w:p w:rsidR="0010499D" w:rsidRPr="003651DF" w:rsidRDefault="0010499D" w:rsidP="003651DF">
      <w:pPr>
        <w:pStyle w:val="BodyText"/>
        <w:widowControl w:val="0"/>
        <w:numPr>
          <w:ilvl w:val="1"/>
          <w:numId w:val="8"/>
        </w:numPr>
        <w:shd w:val="clear" w:color="auto" w:fill="auto"/>
        <w:tabs>
          <w:tab w:val="clear" w:pos="936"/>
          <w:tab w:val="num" w:pos="0"/>
          <w:tab w:val="left" w:pos="1956"/>
        </w:tabs>
        <w:spacing w:before="0" w:after="0" w:line="240" w:lineRule="auto"/>
        <w:ind w:left="0"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  <w:lang w:val="uk-UA"/>
        </w:rPr>
        <w:t>Управление образования, молодежи и спорта администорации Джанкойского района Республики Крым</w:t>
      </w:r>
      <w:r w:rsidRPr="003651DF">
        <w:rPr>
          <w:rFonts w:ascii="Times New Roman" w:hAnsi="Times New Roman"/>
          <w:sz w:val="24"/>
          <w:szCs w:val="24"/>
        </w:rPr>
        <w:t xml:space="preserve"> образуется правовым актом администрации Джанкойского района Республики Крым в соответствии со структурой администрации Джанкойского района. </w:t>
      </w:r>
    </w:p>
    <w:p w:rsidR="0010499D" w:rsidRPr="003651DF" w:rsidRDefault="0010499D" w:rsidP="003651DF">
      <w:pPr>
        <w:pStyle w:val="BodyText"/>
        <w:shd w:val="clear" w:color="auto" w:fill="auto"/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Полное наименование - управление образования, молодежи и спорта администрации Джанкойского района Республики Крым</w:t>
      </w:r>
    </w:p>
    <w:p w:rsidR="0010499D" w:rsidRPr="003651DF" w:rsidRDefault="0010499D" w:rsidP="003651DF">
      <w:pPr>
        <w:pStyle w:val="BodyText"/>
        <w:shd w:val="clear" w:color="auto" w:fill="auto"/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Сокращенное наименование – управление образования, молодежи и спорта.</w:t>
      </w:r>
    </w:p>
    <w:p w:rsidR="0010499D" w:rsidRPr="003651DF" w:rsidRDefault="0010499D" w:rsidP="003651DF">
      <w:pPr>
        <w:pStyle w:val="BodyText"/>
        <w:widowControl w:val="0"/>
        <w:numPr>
          <w:ilvl w:val="1"/>
          <w:numId w:val="8"/>
        </w:numPr>
        <w:shd w:val="clear" w:color="auto" w:fill="auto"/>
        <w:tabs>
          <w:tab w:val="clear" w:pos="936"/>
          <w:tab w:val="num" w:pos="0"/>
          <w:tab w:val="left" w:pos="1260"/>
        </w:tabs>
        <w:spacing w:before="0" w:after="0" w:line="240" w:lineRule="auto"/>
        <w:ind w:left="0"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 xml:space="preserve"> Управление образования, молодежи и спорта администрации Джанкойского района Республики Крым осуществляет свою деятельность во взаимодействии с органами государственной власти и их территориальными подразделениями, осуществляющими функции по выработке государственной политики в сфере образования, молодежи и спорта, органами исполнительной и законодательной власти Республики Крым, органами местного самоуправления администрации Джанкойского района, органами местного самоуправления поселений Джанкойского района, а также структурными подразделениями, общественными объединениями, муниципальными предприятиями и учреждениями и иными организациями. </w:t>
      </w:r>
    </w:p>
    <w:p w:rsidR="0010499D" w:rsidRPr="003651DF" w:rsidRDefault="0010499D" w:rsidP="003651DF">
      <w:pPr>
        <w:pStyle w:val="BodyText"/>
        <w:shd w:val="clear" w:color="auto" w:fill="auto"/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1.</w:t>
      </w:r>
      <w:r w:rsidRPr="003651DF">
        <w:rPr>
          <w:rFonts w:ascii="Times New Roman" w:hAnsi="Times New Roman"/>
          <w:sz w:val="24"/>
          <w:szCs w:val="24"/>
          <w:lang w:val="uk-UA"/>
        </w:rPr>
        <w:t>6</w:t>
      </w:r>
      <w:r w:rsidRPr="003651DF">
        <w:rPr>
          <w:rFonts w:ascii="Times New Roman" w:hAnsi="Times New Roman"/>
          <w:sz w:val="24"/>
          <w:szCs w:val="24"/>
        </w:rPr>
        <w:t>. Управление в своей деятельности руководствуется Конституцией Российской Федерации и</w:t>
      </w:r>
      <w:r w:rsidRPr="003651DF">
        <w:rPr>
          <w:rFonts w:ascii="Times New Roman" w:hAnsi="Times New Roman"/>
          <w:sz w:val="24"/>
          <w:szCs w:val="24"/>
          <w:lang w:val="uk-UA"/>
        </w:rPr>
        <w:t xml:space="preserve"> Республики Крым,</w:t>
      </w:r>
      <w:r w:rsidRPr="003651DF">
        <w:rPr>
          <w:rFonts w:ascii="Times New Roman" w:hAnsi="Times New Roman"/>
          <w:sz w:val="24"/>
          <w:szCs w:val="24"/>
        </w:rPr>
        <w:t xml:space="preserve"> федеральными конституционными законами, федеральными законами, указами и распоряжениями Президента Российской Федерации, правовыми актами органов государственной власти Российской Федерации, Министерств, ведомств и иных государственных органов исполнительной власти Российской Федерации,</w:t>
      </w:r>
      <w:r w:rsidRPr="003651DF">
        <w:rPr>
          <w:rFonts w:ascii="Times New Roman" w:hAnsi="Times New Roman"/>
          <w:sz w:val="24"/>
          <w:szCs w:val="24"/>
          <w:lang w:eastAsia="en-US"/>
        </w:rPr>
        <w:t xml:space="preserve"> законами и иными нормативно-правовыми актами Республики Крым, приказами, инструкциями и другими нормативными правовыми актами Министерства образования, науки и молодежи  Российской Федерации, </w:t>
      </w:r>
      <w:r w:rsidRPr="003651DF">
        <w:rPr>
          <w:rFonts w:ascii="Times New Roman" w:hAnsi="Times New Roman"/>
          <w:sz w:val="24"/>
          <w:szCs w:val="24"/>
        </w:rPr>
        <w:t>Уставом администрации Джанкойского района, постановлениями и распоряжениями администрации Джанкойского района и решениями Джанкойского районного совета Республики Крым, настоящим Положением, а также другой нормативной, организационно-распорядительной и методической документацией.</w:t>
      </w:r>
    </w:p>
    <w:p w:rsidR="0010499D" w:rsidRPr="003651DF" w:rsidRDefault="0010499D" w:rsidP="003651DF">
      <w:pPr>
        <w:pStyle w:val="BodyText"/>
        <w:shd w:val="clear" w:color="auto" w:fill="auto"/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1.</w:t>
      </w:r>
      <w:r w:rsidRPr="003651DF">
        <w:rPr>
          <w:rFonts w:ascii="Times New Roman" w:hAnsi="Times New Roman"/>
          <w:sz w:val="24"/>
          <w:szCs w:val="24"/>
          <w:lang w:val="uk-UA"/>
        </w:rPr>
        <w:t>7</w:t>
      </w:r>
      <w:r w:rsidRPr="003651DF">
        <w:rPr>
          <w:rFonts w:ascii="Times New Roman" w:hAnsi="Times New Roman"/>
          <w:sz w:val="24"/>
          <w:szCs w:val="24"/>
        </w:rPr>
        <w:t>. Управление обладает правами юридического лица, имеет самостоятельный баланс и смету, собственные бланки установленного образца, штампы, печать со своим  наименованием, расчетные и иные счета в банках Российской Федерации, счета в органах казначейства, открытые в соответствии с действующим законодательством,  может от своего имени приобретать и осуществлять имущественные и неимущественные права, нести обязанности, выступать истцом, ответчиком, третьим лицом и заинтересованным лицом в судах.</w:t>
      </w:r>
    </w:p>
    <w:p w:rsidR="0010499D" w:rsidRPr="003651DF" w:rsidRDefault="0010499D" w:rsidP="003651DF">
      <w:pPr>
        <w:pStyle w:val="BodyText"/>
        <w:shd w:val="clear" w:color="auto" w:fill="auto"/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Управление приобретает статус юридического лица с момента его государственной регистрации в установленном законом порядке, осуществлять иные права в соответствии с действующим законодательством</w:t>
      </w:r>
      <w:r w:rsidRPr="003651DF">
        <w:rPr>
          <w:rFonts w:ascii="Times New Roman" w:hAnsi="Times New Roman"/>
          <w:sz w:val="24"/>
          <w:szCs w:val="24"/>
          <w:lang w:val="uk-UA"/>
        </w:rPr>
        <w:t>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 xml:space="preserve"> 1.8. </w:t>
      </w:r>
      <w:r w:rsidRPr="003651DF">
        <w:rPr>
          <w:lang w:val="uk-UA"/>
        </w:rPr>
        <w:t>Управление несет отвественность за сохранность основных фондов, имущества, материальных ценностей и иных активов, переданных ему в оперативное управление.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1.9. Деятельность Управления организуется на основе годового плана работы.</w:t>
      </w:r>
    </w:p>
    <w:p w:rsidR="0010499D" w:rsidRPr="003651DF" w:rsidRDefault="0010499D" w:rsidP="003651DF">
      <w:pPr>
        <w:ind w:firstLine="900"/>
        <w:jc w:val="both"/>
      </w:pPr>
      <w:r w:rsidRPr="003651DF">
        <w:rPr>
          <w:lang w:val="uk-UA"/>
        </w:rPr>
        <w:t xml:space="preserve">1.10. Управление </w:t>
      </w:r>
      <w:r w:rsidRPr="003651DF">
        <w:t>издает и принимает в пределах своей компетенции нормативно-правовые акты в форме приказов. Приказы, а также соответствующие разъяснения, принятые Управлением в пределах его компетенции, являются обязательными для всех юридических лиц, участвующих в образовательном процессе.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1.11. Управление осуществляет организацию и координацию деятельности муниципальных образовательных организаций, муниципальных общеобразовательных организаций, муниципальных дошкольных образовательных организаций, муниципальных организаций дополнительного образования. </w:t>
      </w:r>
    </w:p>
    <w:p w:rsidR="0010499D" w:rsidRPr="003651DF" w:rsidRDefault="0010499D" w:rsidP="003651DF">
      <w:pPr>
        <w:pStyle w:val="BodyText"/>
        <w:shd w:val="clear" w:color="auto" w:fill="auto"/>
        <w:tabs>
          <w:tab w:val="right" w:pos="10477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1.12. За управлением  закрепляется имущество на праве оперативного управления.</w:t>
      </w:r>
    </w:p>
    <w:p w:rsidR="0010499D" w:rsidRPr="003651DF" w:rsidRDefault="0010499D" w:rsidP="003651DF">
      <w:pPr>
        <w:pStyle w:val="BodyText"/>
        <w:shd w:val="clear" w:color="auto" w:fill="auto"/>
        <w:tabs>
          <w:tab w:val="right" w:pos="10477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 xml:space="preserve">1.13. Положение об управлении образования, молодежи и спорта администрации Джанкойского района, утверждается, изменяется постановлением администрации Джанкойского района Республики Крым. </w:t>
      </w:r>
    </w:p>
    <w:p w:rsidR="0010499D" w:rsidRPr="003651DF" w:rsidRDefault="0010499D" w:rsidP="003651DF">
      <w:pPr>
        <w:pStyle w:val="BodyText"/>
        <w:shd w:val="clear" w:color="auto" w:fill="auto"/>
        <w:tabs>
          <w:tab w:val="right" w:pos="10477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 xml:space="preserve">1.14. Управление имеет структурные подразделения в соответствии с утвержденной администрацией Джанкойского района Республики Крым структурой штатов. </w:t>
      </w:r>
    </w:p>
    <w:p w:rsidR="0010499D" w:rsidRPr="003651DF" w:rsidRDefault="0010499D" w:rsidP="003651DF">
      <w:pPr>
        <w:ind w:firstLine="708"/>
        <w:jc w:val="both"/>
      </w:pPr>
      <w:r w:rsidRPr="003651DF">
        <w:t xml:space="preserve">1.15. Управлению подведомственны все муниципальные образовательные организации общего, дошкольного и дополнительного образования, зарегистрированные на территории Джанкойского района, реализующие основные общеобразовательные программы – образовательные программы дошкольного образования,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образования; дополнительные общеобразовательные программы – дополнительные общеразвивающие программы, адаптированные основные общеобразовательные программы, адаптированные образовательные программы. </w:t>
      </w:r>
      <w:r w:rsidRPr="003651DF">
        <w:rPr>
          <w:lang w:val="uk-UA"/>
        </w:rPr>
        <w:t>Управление взаимодействует с образовательными учреждениями, исходя из принципа их самостоятельности, оставляя за собой право на получение оперативной и долгосрочной информации и ведомственной статистики.</w:t>
      </w:r>
    </w:p>
    <w:p w:rsidR="0010499D" w:rsidRPr="003651DF" w:rsidRDefault="0010499D" w:rsidP="003651DF">
      <w:pPr>
        <w:widowControl w:val="0"/>
        <w:autoSpaceDE w:val="0"/>
        <w:autoSpaceDN w:val="0"/>
        <w:adjustRightInd w:val="0"/>
        <w:ind w:firstLine="708"/>
        <w:jc w:val="both"/>
      </w:pPr>
      <w:r w:rsidRPr="003651DF">
        <w:t>1.1</w:t>
      </w:r>
      <w:r w:rsidRPr="003651DF">
        <w:rPr>
          <w:lang w:val="uk-UA"/>
        </w:rPr>
        <w:t>6</w:t>
      </w:r>
      <w:r w:rsidRPr="003651DF">
        <w:t xml:space="preserve">. Управлению подведомственно </w:t>
      </w:r>
      <w:r w:rsidRPr="003651DF">
        <w:rPr>
          <w:bCs/>
        </w:rPr>
        <w:t>Муниципальное казённое учреждение «</w:t>
      </w:r>
      <w:r w:rsidRPr="003651DF">
        <w:t>Центр по обеспечению деятельности образовательных учреждений» управления образования, молодежи и спорта администрации Джанкойского района Республики Крым</w:t>
      </w:r>
      <w:r w:rsidRPr="003651DF">
        <w:rPr>
          <w:bCs/>
        </w:rPr>
        <w:t xml:space="preserve">, </w:t>
      </w:r>
      <w:r w:rsidRPr="003651DF">
        <w:t xml:space="preserve"> обеспечивающие финансовую и хозяйственную деятельность, учебно-методическое и информационно-аналитическое сопровождение подведомственных образовательных организаций (учреждений) Джанкойского района.</w:t>
      </w:r>
    </w:p>
    <w:p w:rsidR="0010499D" w:rsidRPr="003651DF" w:rsidRDefault="0010499D" w:rsidP="003651DF">
      <w:pPr>
        <w:pStyle w:val="BodyText"/>
        <w:widowControl w:val="0"/>
        <w:shd w:val="clear" w:color="auto" w:fill="auto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  <w:lang w:val="uk-UA"/>
        </w:rPr>
        <w:tab/>
        <w:t xml:space="preserve">  1.17. </w:t>
      </w:r>
      <w:r w:rsidRPr="003651DF">
        <w:rPr>
          <w:rFonts w:ascii="Times New Roman" w:hAnsi="Times New Roman"/>
          <w:sz w:val="24"/>
          <w:szCs w:val="24"/>
        </w:rPr>
        <w:t xml:space="preserve"> Управление является некоммерческой организацией, финансирование осуществляется за счет средств муниципального бюджета Джанкойский район.</w:t>
      </w:r>
    </w:p>
    <w:p w:rsidR="0010499D" w:rsidRPr="003651DF" w:rsidRDefault="0010499D" w:rsidP="003651DF">
      <w:pPr>
        <w:pStyle w:val="BodyText"/>
        <w:shd w:val="clear" w:color="auto" w:fill="auto"/>
        <w:tabs>
          <w:tab w:val="right" w:pos="10477"/>
        </w:tabs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1.18. Управление образования, молодежи и спорта администрации Джанкойского района Республики Крым создано на неопределенный срок деятельности.</w:t>
      </w:r>
    </w:p>
    <w:p w:rsidR="0010499D" w:rsidRPr="003651DF" w:rsidRDefault="0010499D" w:rsidP="003651DF">
      <w:pPr>
        <w:pStyle w:val="BodyText"/>
        <w:shd w:val="clear" w:color="auto" w:fill="auto"/>
        <w:tabs>
          <w:tab w:val="right" w:pos="10477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 xml:space="preserve">1.19. Структура и штатная численность, штатное расписание Управления  постановлением администрации Джанкойского района. </w:t>
      </w:r>
    </w:p>
    <w:p w:rsidR="0010499D" w:rsidRPr="003651DF" w:rsidRDefault="0010499D" w:rsidP="003651DF">
      <w:pPr>
        <w:widowControl w:val="0"/>
        <w:shd w:val="clear" w:color="auto" w:fill="FFFFFF"/>
        <w:autoSpaceDE w:val="0"/>
        <w:autoSpaceDN w:val="0"/>
        <w:adjustRightInd w:val="0"/>
        <w:ind w:firstLine="900"/>
        <w:jc w:val="both"/>
      </w:pPr>
      <w:r w:rsidRPr="003651DF">
        <w:t>1.</w:t>
      </w:r>
      <w:r w:rsidRPr="003651DF">
        <w:rPr>
          <w:lang w:val="uk-UA"/>
        </w:rPr>
        <w:t>20</w:t>
      </w:r>
      <w:r w:rsidRPr="003651DF">
        <w:t xml:space="preserve">. Финансовое обеспечение деятельности Управления  осуществляется за бюджета  муниципального образования </w:t>
      </w:r>
      <w:r w:rsidRPr="003651DF">
        <w:rPr>
          <w:lang w:val="uk-UA"/>
        </w:rPr>
        <w:t>Джанкойский район Республики Крым в пределах ассигнований, утвержденных бюджетной сметой, на соответствующий финансовый  год</w:t>
      </w:r>
      <w:r w:rsidRPr="003651DF">
        <w:t>.</w:t>
      </w:r>
    </w:p>
    <w:p w:rsidR="0010499D" w:rsidRPr="003651DF" w:rsidRDefault="0010499D" w:rsidP="003651DF">
      <w:pPr>
        <w:pStyle w:val="BodyText"/>
        <w:shd w:val="clear" w:color="auto" w:fill="auto"/>
        <w:tabs>
          <w:tab w:val="right" w:pos="10477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 xml:space="preserve">1.21. Управление образования, молодежи и спорта администрации Джанкойского района осуществляет полномочия в части переданных Управлению прав, закрепленных в Положении о нем.  </w:t>
      </w:r>
    </w:p>
    <w:p w:rsidR="0010499D" w:rsidRPr="003651DF" w:rsidRDefault="0010499D" w:rsidP="003651DF">
      <w:pPr>
        <w:widowControl w:val="0"/>
        <w:autoSpaceDE w:val="0"/>
        <w:autoSpaceDN w:val="0"/>
        <w:adjustRightInd w:val="0"/>
        <w:ind w:firstLine="900"/>
        <w:jc w:val="both"/>
      </w:pPr>
      <w:r w:rsidRPr="003651DF">
        <w:t>1.</w:t>
      </w:r>
      <w:r w:rsidRPr="003651DF">
        <w:rPr>
          <w:lang w:val="uk-UA"/>
        </w:rPr>
        <w:t>22</w:t>
      </w:r>
      <w:r w:rsidRPr="003651DF">
        <w:t>. Юридический адрес Управления: 296100, Российская Федерация, Республика Крым, г.Джанкой, ул.Ленина, 6.</w:t>
      </w:r>
    </w:p>
    <w:p w:rsidR="0010499D" w:rsidRPr="003651DF" w:rsidRDefault="0010499D" w:rsidP="003651DF">
      <w:pPr>
        <w:widowControl w:val="0"/>
        <w:autoSpaceDE w:val="0"/>
        <w:autoSpaceDN w:val="0"/>
        <w:adjustRightInd w:val="0"/>
        <w:ind w:firstLine="900"/>
        <w:jc w:val="both"/>
        <w:rPr>
          <w:rStyle w:val="BodyTextChar1"/>
          <w:sz w:val="24"/>
        </w:rPr>
      </w:pPr>
      <w:r w:rsidRPr="003651DF">
        <w:rPr>
          <w:rStyle w:val="BodyTextChar1"/>
          <w:bCs/>
          <w:sz w:val="24"/>
        </w:rPr>
        <w:t xml:space="preserve">Фактический адрес Управления: </w:t>
      </w:r>
      <w:r w:rsidRPr="003651DF">
        <w:t>296100, Российская Федерация, Республика Крым, г.Джанкой, ул.Интернациональная, 62.</w:t>
      </w:r>
    </w:p>
    <w:p w:rsidR="0010499D" w:rsidRPr="003651DF" w:rsidRDefault="0010499D" w:rsidP="003651DF">
      <w:pPr>
        <w:ind w:firstLine="709"/>
        <w:jc w:val="center"/>
        <w:rPr>
          <w:b/>
        </w:rPr>
      </w:pPr>
      <w:r w:rsidRPr="003651DF">
        <w:rPr>
          <w:b/>
        </w:rPr>
        <w:t>II. Основные цели и задачи Управления</w:t>
      </w:r>
    </w:p>
    <w:p w:rsidR="0010499D" w:rsidRPr="003651DF" w:rsidRDefault="0010499D" w:rsidP="003651DF">
      <w:pPr>
        <w:pStyle w:val="BodyText"/>
        <w:widowControl w:val="0"/>
        <w:shd w:val="clear" w:color="auto" w:fill="auto"/>
        <w:tabs>
          <w:tab w:val="left" w:pos="1554"/>
          <w:tab w:val="right" w:pos="10477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2.1.</w:t>
      </w:r>
      <w:r w:rsidRPr="003651DF">
        <w:rPr>
          <w:rFonts w:ascii="Times New Roman" w:hAnsi="Times New Roman"/>
          <w:b/>
          <w:sz w:val="24"/>
          <w:szCs w:val="24"/>
        </w:rPr>
        <w:t xml:space="preserve"> </w:t>
      </w:r>
      <w:r w:rsidRPr="003651DF">
        <w:rPr>
          <w:rFonts w:ascii="Times New Roman" w:hAnsi="Times New Roman"/>
          <w:sz w:val="24"/>
          <w:szCs w:val="24"/>
        </w:rPr>
        <w:t>На Управление возлагается решение вопросов местного значения в сфере образования Джанкойского района Республики Крым, отнесенных к  компетенции Джанкойского района законодательством Российской Федерации, законодательством Республики Крым области, решениями органов местного самоуправления Джанкойского района.</w:t>
      </w:r>
    </w:p>
    <w:p w:rsidR="0010499D" w:rsidRPr="003651DF" w:rsidRDefault="0010499D" w:rsidP="003651DF">
      <w:pPr>
        <w:pStyle w:val="BodyText"/>
        <w:widowControl w:val="0"/>
        <w:shd w:val="clear" w:color="auto" w:fill="auto"/>
        <w:tabs>
          <w:tab w:val="left" w:pos="900"/>
          <w:tab w:val="right" w:pos="10477"/>
        </w:tabs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ab/>
        <w:t xml:space="preserve">2.2. Управление в праве осуществлять государственные полномочия в сфере образования в случае их передачи Джанкойскому району законами Российской Федерации, законами Республики Крым. </w:t>
      </w:r>
    </w:p>
    <w:p w:rsidR="0010499D" w:rsidRPr="003651DF" w:rsidRDefault="0010499D" w:rsidP="003651DF">
      <w:pPr>
        <w:pStyle w:val="BodyText"/>
        <w:widowControl w:val="0"/>
        <w:shd w:val="clear" w:color="auto" w:fill="auto"/>
        <w:tabs>
          <w:tab w:val="left" w:pos="1554"/>
          <w:tab w:val="right" w:pos="10477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2.3. Целью деятельности отдела по образованию является:</w:t>
      </w:r>
    </w:p>
    <w:p w:rsidR="0010499D" w:rsidRPr="003651DF" w:rsidRDefault="0010499D" w:rsidP="003651DF">
      <w:pPr>
        <w:pStyle w:val="BodyText"/>
        <w:shd w:val="clear" w:color="auto" w:fill="auto"/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2.3.1. Обеспечение стабильного и эффективного функционирования и развитие системы образования на подведомственной территории на основе долгосрочных и краткосрочных федеральных, региональных и муниципальных программ в интересах личности, общества и государства.</w:t>
      </w:r>
    </w:p>
    <w:p w:rsidR="0010499D" w:rsidRPr="003651DF" w:rsidRDefault="0010499D" w:rsidP="003651DF">
      <w:pPr>
        <w:pStyle w:val="BodyText"/>
        <w:widowControl w:val="0"/>
        <w:shd w:val="clear" w:color="auto" w:fill="auto"/>
        <w:tabs>
          <w:tab w:val="left" w:pos="1786"/>
        </w:tabs>
        <w:spacing w:before="0" w:after="0" w:line="240" w:lineRule="auto"/>
        <w:ind w:firstLine="900"/>
        <w:jc w:val="left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2.3.2. Осуществление организационного руководства и методического обеспечения муниципальными учреждениями образования района.</w:t>
      </w:r>
    </w:p>
    <w:p w:rsidR="0010499D" w:rsidRPr="003651DF" w:rsidRDefault="0010499D" w:rsidP="003651DF">
      <w:pPr>
        <w:pStyle w:val="BodyText"/>
        <w:widowControl w:val="0"/>
        <w:shd w:val="clear" w:color="auto" w:fill="auto"/>
        <w:tabs>
          <w:tab w:val="left" w:pos="1786"/>
        </w:tabs>
        <w:spacing w:before="0" w:after="0" w:line="240" w:lineRule="auto"/>
        <w:ind w:firstLine="900"/>
        <w:jc w:val="left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2.3.3. Обеспечение учреждений образования оперативной и долгосрочной информацией для принятия мер, направленных на развитие системы образования района.</w:t>
      </w:r>
    </w:p>
    <w:p w:rsidR="0010499D" w:rsidRPr="003651DF" w:rsidRDefault="0010499D" w:rsidP="003651DF">
      <w:pPr>
        <w:pStyle w:val="BodyText"/>
        <w:shd w:val="clear" w:color="auto" w:fill="auto"/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  <w:lang w:eastAsia="en-US"/>
        </w:rPr>
        <w:t xml:space="preserve">2.3.4. </w:t>
      </w:r>
      <w:r w:rsidRPr="003651DF">
        <w:rPr>
          <w:rFonts w:ascii="Times New Roman" w:hAnsi="Times New Roman"/>
          <w:sz w:val="24"/>
          <w:szCs w:val="24"/>
        </w:rPr>
        <w:t>Объективной оценки состояния системы образования в районе.</w:t>
      </w:r>
    </w:p>
    <w:p w:rsidR="0010499D" w:rsidRPr="003651DF" w:rsidRDefault="0010499D" w:rsidP="003651DF">
      <w:pPr>
        <w:pStyle w:val="BodyText"/>
        <w:shd w:val="clear" w:color="auto" w:fill="auto"/>
        <w:spacing w:before="0"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 xml:space="preserve">  2.3.5. Стратегического развития муниципальной системы образования района.</w:t>
      </w:r>
    </w:p>
    <w:p w:rsidR="0010499D" w:rsidRPr="003651DF" w:rsidRDefault="0010499D" w:rsidP="003651DF">
      <w:pPr>
        <w:pStyle w:val="BodyText"/>
        <w:widowControl w:val="0"/>
        <w:numPr>
          <w:ilvl w:val="1"/>
          <w:numId w:val="16"/>
        </w:numPr>
        <w:shd w:val="clear" w:color="auto" w:fill="auto"/>
        <w:tabs>
          <w:tab w:val="left" w:pos="1554"/>
        </w:tabs>
        <w:spacing w:before="0" w:after="0" w:line="240" w:lineRule="auto"/>
        <w:ind w:left="0"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На Управление возлагается решение следующих задач:</w:t>
      </w:r>
    </w:p>
    <w:p w:rsidR="0010499D" w:rsidRPr="003651DF" w:rsidRDefault="0010499D" w:rsidP="003651DF">
      <w:pPr>
        <w:ind w:firstLine="708"/>
        <w:jc w:val="both"/>
      </w:pPr>
      <w:r w:rsidRPr="003651DF">
        <w:t xml:space="preserve">   2.4.1.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- образовательным программ дошкольного образования, образовательным программам начального общего образования, образовательным программам основного общего образования, образовательным программам  среднего общего образования; дополнительным общеобразовательным программам – дополнительным общеразвивающим программам, адаптированным основным общеобразовательным программам, адаптированным образовательным программам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 </w:t>
      </w:r>
    </w:p>
    <w:p w:rsidR="0010499D" w:rsidRPr="003651DF" w:rsidRDefault="0010499D" w:rsidP="003651DF">
      <w:pPr>
        <w:ind w:firstLine="900"/>
        <w:jc w:val="both"/>
      </w:pPr>
      <w:r w:rsidRPr="003651DF">
        <w:t>2.4.2. Организация предоставления дополнительного образования детей в муниципальных образовательных организациях Джанкойского района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Федерации).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2.4.3. Создание условий для осуществления присмотра и ухода за детьми, содержания детей в муниципальных образовательных организациях Джанкойского района. </w:t>
      </w:r>
    </w:p>
    <w:p w:rsidR="0010499D" w:rsidRPr="003651DF" w:rsidRDefault="0010499D" w:rsidP="003651DF">
      <w:pPr>
        <w:ind w:firstLine="900"/>
        <w:jc w:val="both"/>
      </w:pPr>
      <w:r w:rsidRPr="003651DF">
        <w:t>2.4.4. Участие в создании, реорганизации, ликвидации муниципальных образовательных организаций в пределах полномочий (за исключением создания органами местного самоуправления муниципальных районов муниципальных образовательных организаций высшего образования).</w:t>
      </w:r>
    </w:p>
    <w:p w:rsidR="0010499D" w:rsidRPr="003651DF" w:rsidRDefault="0010499D" w:rsidP="003651DF">
      <w:pPr>
        <w:ind w:firstLine="900"/>
        <w:jc w:val="both"/>
      </w:pPr>
      <w:r w:rsidRPr="003651DF">
        <w:t>2.4.5. Осуществление функций и полномочий учредителя муниципальных образовательных организаций Джанкойского района.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 xml:space="preserve"> 2.4.6. Участие в содержании зданий и сооружений </w:t>
      </w:r>
      <w:r w:rsidRPr="003651DF">
        <w:rPr>
          <w:lang w:val="uk-UA"/>
        </w:rPr>
        <w:t>образовательных организаций на территории Джанкойского района</w:t>
      </w:r>
      <w:r w:rsidRPr="003651DF">
        <w:t>, обустройство прилегающих к ним территорий</w:t>
      </w:r>
      <w:r w:rsidRPr="003651DF">
        <w:rPr>
          <w:lang w:val="uk-UA"/>
        </w:rPr>
        <w:t>, участие в обеспечении противопожарной безопасности.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2.4.7. Организация работы в подведомственных образовательных учреждениях по предотвращению террористических актов и обеспечения безопасности в пределах своей компетенции.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2.4.8. Проведение мероприятий связанных с исполнением  работниками и обучающимися подведомственных учреждений воинской обязанности и призывом на военную службу.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2.4.9. Организация и осуществление мероприятий  по гражданской обороне и защите от чрезвычайных ситуаций в подведомственных учреждениях в пределах своей компетенции.</w:t>
      </w:r>
    </w:p>
    <w:p w:rsidR="0010499D" w:rsidRPr="003651DF" w:rsidRDefault="0010499D" w:rsidP="003651DF">
      <w:pPr>
        <w:ind w:firstLine="900"/>
        <w:jc w:val="both"/>
      </w:pPr>
      <w:r w:rsidRPr="003651DF">
        <w:t>2.4.10. Ведение учета детей, подлежащих обучению по образовательным программам дошкольного, начального общего, основного общего и среднего общего образования, инициирует закрепление муниципальных образовательных организаций Джанкойского района за конкретными территориями Джанкойского района.</w:t>
      </w:r>
    </w:p>
    <w:p w:rsidR="0010499D" w:rsidRPr="003651DF" w:rsidRDefault="0010499D" w:rsidP="003651DF">
      <w:pPr>
        <w:ind w:firstLine="900"/>
        <w:jc w:val="both"/>
      </w:pPr>
      <w:r w:rsidRPr="003651DF">
        <w:t>2.4.11. Обеспечение эффективного функционирования и развития системы образования на подведомственной территории, участие в пределах полномочий в разработке и реализации программ в сфере образования.</w:t>
      </w:r>
    </w:p>
    <w:p w:rsidR="0010499D" w:rsidRPr="003651DF" w:rsidRDefault="0010499D" w:rsidP="003651DF">
      <w:pPr>
        <w:ind w:firstLine="900"/>
        <w:jc w:val="both"/>
      </w:pPr>
      <w:r w:rsidRPr="003651DF">
        <w:t>2.4.12. Организация  предоставления  психолого-педагогической, медицинской и социальной помощи обучающимся, испытывающими трудности в освоении основных общеобразовательных программ, развитии и социальной адаптации психологами, педагогами-психологами организаций, осуществляющих образовательную деятельность;</w:t>
      </w:r>
    </w:p>
    <w:p w:rsidR="0010499D" w:rsidRPr="003651DF" w:rsidRDefault="0010499D" w:rsidP="003651DF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jc w:val="both"/>
      </w:pPr>
      <w:r w:rsidRPr="003651DF">
        <w:tab/>
        <w:t xml:space="preserve">2.4.13. Создание образовательный среды, обеспечивающей доступность качественного образования, социальную интеграцию, сохранение и укрепление здоровья детей с ограниченными возможностями здоровья, детей с инвалидностью и тяжелыми формами хронических соматических заболеваний с учетом особенностей их психофизического развития. 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2.4.14. Осуществление контроля за организацией  питания обучающихся в образовательных организациях в случаях и в порядке, которые установлены федеральными законами, указами Президента Российской Федерации, постановлениями Правительства Российской  Федерации, Министерств, ведомств и иных государственных органов исполнительной власти Российской Федерации и Республики Крым, </w:t>
      </w:r>
      <w:r w:rsidRPr="003651DF">
        <w:rPr>
          <w:lang w:eastAsia="en-US"/>
        </w:rPr>
        <w:t>законами, нормативными</w:t>
      </w:r>
      <w:r w:rsidRPr="003651DF">
        <w:rPr>
          <w:lang w:val="uk-UA" w:eastAsia="en-US"/>
        </w:rPr>
        <w:t xml:space="preserve"> </w:t>
      </w:r>
      <w:r w:rsidRPr="003651DF">
        <w:rPr>
          <w:lang w:eastAsia="en-US"/>
        </w:rPr>
        <w:t xml:space="preserve"> правовыми актами Республики Крым,</w:t>
      </w:r>
      <w:r w:rsidRPr="003651DF">
        <w:t xml:space="preserve"> Уставом администрации Джанкойского района, постановлениями и распоряжениями администрации Джанкойского района.</w:t>
      </w:r>
    </w:p>
    <w:p w:rsidR="0010499D" w:rsidRPr="003651DF" w:rsidRDefault="0010499D" w:rsidP="003651DF">
      <w:pPr>
        <w:ind w:firstLine="900"/>
        <w:jc w:val="both"/>
      </w:pPr>
      <w:r w:rsidRPr="003651DF">
        <w:t>2.4.</w:t>
      </w:r>
      <w:r w:rsidRPr="003651DF">
        <w:rPr>
          <w:lang w:val="uk-UA"/>
        </w:rPr>
        <w:t>15. Осуществление контроля за о</w:t>
      </w:r>
      <w:r w:rsidRPr="003651DF">
        <w:t xml:space="preserve">рганизацией бесплатной перевозки обучающихся подведомственных образовательных учреждений  до образовательных учреждений и обратно;  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2.4.16. Осуществление контроля за обеспечением учебниками и учебными пособиями, а также учебно-методическими материалами, средствами обучения и воспитания организаций, осуществляющих образовательную деятельность по основным образовательным программам, в пределах федеральных государственных образовательных стандартов; </w:t>
      </w:r>
    </w:p>
    <w:p w:rsidR="0010499D" w:rsidRPr="003651DF" w:rsidRDefault="0010499D" w:rsidP="003651DF">
      <w:pPr>
        <w:ind w:firstLine="900"/>
        <w:jc w:val="both"/>
      </w:pPr>
      <w:r w:rsidRPr="003651DF">
        <w:t>2.4.17. Обеспечение открытости и доступности информации о системе образования.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2.4.18. Формирование эффективной сети образовательных учреждений на территории района; </w:t>
      </w:r>
    </w:p>
    <w:p w:rsidR="0010499D" w:rsidRPr="003651DF" w:rsidRDefault="0010499D" w:rsidP="003651DF">
      <w:pPr>
        <w:ind w:firstLine="900"/>
        <w:jc w:val="both"/>
      </w:pPr>
      <w:r w:rsidRPr="003651DF">
        <w:t>2.4.19. Осуществление контроля за деятельностью подведомственных  образовательных учреждений в рамках своих полномочий.</w:t>
      </w:r>
    </w:p>
    <w:p w:rsidR="0010499D" w:rsidRPr="003651DF" w:rsidRDefault="0010499D" w:rsidP="003651DF">
      <w:pPr>
        <w:ind w:firstLine="900"/>
        <w:jc w:val="both"/>
      </w:pPr>
      <w:r w:rsidRPr="003651DF">
        <w:t>2.4.20.</w:t>
      </w:r>
      <w:r w:rsidRPr="003651DF">
        <w:rPr>
          <w:lang w:eastAsia="en-US"/>
        </w:rPr>
        <w:t xml:space="preserve"> </w:t>
      </w:r>
      <w:r w:rsidRPr="003651DF">
        <w:t>Создание условий для патриотического и духовно-нравственного воспитания молодежи, реализации ее творческого потенциала.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>2.4.21. Поддержка деятельности молодежных и детских общественных объединений</w:t>
      </w:r>
      <w:r w:rsidRPr="003651DF">
        <w:rPr>
          <w:lang w:val="uk-UA"/>
        </w:rPr>
        <w:t>, общественных организаций физкультурно-спортивного направления.</w:t>
      </w:r>
    </w:p>
    <w:p w:rsidR="0010499D" w:rsidRPr="003651DF" w:rsidRDefault="0010499D" w:rsidP="003651DF">
      <w:pPr>
        <w:ind w:firstLine="900"/>
        <w:jc w:val="both"/>
      </w:pPr>
      <w:r w:rsidRPr="003651DF">
        <w:t>2.4.22.  Организация оздоровления и отдыха детей.</w:t>
      </w:r>
    </w:p>
    <w:p w:rsidR="0010499D" w:rsidRPr="003651DF" w:rsidRDefault="0010499D" w:rsidP="003651DF">
      <w:pPr>
        <w:ind w:firstLine="900"/>
        <w:jc w:val="both"/>
      </w:pPr>
      <w:r w:rsidRPr="003651DF">
        <w:t>2.4.23. Содействие в  организации временного трудоустройства несовершеннолетних в возрасте от 14 до 18 лет в свободное от учебы время.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2.4.24. Организует и осуществляет мероприятия, направленные на развитие и реализацию потенциала молодежи Джанкойского района. 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2.4.25. Координирует деятельность учреждений и организаций района, работающих с молодежью, поддерживает деятельность молодежных общественных объединений. </w:t>
      </w:r>
    </w:p>
    <w:p w:rsidR="0010499D" w:rsidRPr="003651DF" w:rsidRDefault="0010499D" w:rsidP="003651DF">
      <w:pPr>
        <w:ind w:firstLine="900"/>
        <w:jc w:val="both"/>
      </w:pPr>
      <w:r w:rsidRPr="003651DF">
        <w:t>2.4.26. Анализирует и прогнозирует социальные процессы в   молодежной среде, их воздействие на состояние и развитие политической и социально-экономической ситуации.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 xml:space="preserve">2.4.27. Обеспечение выполнения программ и мероприятий по </w:t>
      </w:r>
      <w:r w:rsidRPr="003651DF">
        <w:rPr>
          <w:lang w:val="uk-UA"/>
        </w:rPr>
        <w:t xml:space="preserve">обеспечению развития физической культуры и спорта.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2.4.28. Содействие развитию видов спорта, признанных в Российской Федерации, а так же олимпийского, параолимпийского и дефлимпийского движения.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2.4.29. Обеспечение подготовки и проведения учебно-тренировочных сборов спортсменов.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2.4.30. Организация и проведение физкультурно-спортивных мероприятий среди широких слоев населения, привлечение их к занятиям физической культурой и спортом, обеспечивает пропаганду здорового способа жизни.</w:t>
      </w:r>
    </w:p>
    <w:p w:rsidR="0010499D" w:rsidRPr="003651DF" w:rsidRDefault="0010499D" w:rsidP="003651DF">
      <w:pPr>
        <w:ind w:firstLine="900"/>
        <w:jc w:val="both"/>
        <w:rPr>
          <w:rStyle w:val="40"/>
        </w:rPr>
      </w:pPr>
      <w:r w:rsidRPr="003651DF">
        <w:t xml:space="preserve">2.4.31. </w:t>
      </w:r>
      <w:r w:rsidRPr="003651DF">
        <w:rPr>
          <w:rStyle w:val="40"/>
        </w:rPr>
        <w:t xml:space="preserve">Осуществление приема граждан по вопросам образования. </w:t>
      </w:r>
    </w:p>
    <w:p w:rsidR="0010499D" w:rsidRPr="003651DF" w:rsidRDefault="0010499D" w:rsidP="003651DF">
      <w:pPr>
        <w:ind w:firstLine="900"/>
        <w:jc w:val="both"/>
        <w:rPr>
          <w:rStyle w:val="10"/>
          <w:b w:val="0"/>
          <w:sz w:val="24"/>
          <w:szCs w:val="24"/>
        </w:rPr>
      </w:pPr>
      <w:r w:rsidRPr="003651DF">
        <w:rPr>
          <w:rStyle w:val="40"/>
        </w:rPr>
        <w:t xml:space="preserve">2.4.32. Рассмотрение </w:t>
      </w:r>
      <w:r w:rsidRPr="003651DF">
        <w:t xml:space="preserve">предложений, заявлений и жалоб граждан в сроки, установленные </w:t>
      </w:r>
      <w:r w:rsidRPr="003651DF">
        <w:rPr>
          <w:rStyle w:val="10"/>
          <w:b w:val="0"/>
          <w:sz w:val="24"/>
          <w:szCs w:val="24"/>
        </w:rPr>
        <w:t xml:space="preserve">действующим законодательством Российской Федерации и принятие по ним необходимых мер. 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2.4.33. Проведение среди населения по вопросам образования. 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2.4.34. Социальная поддержка работников образовательных учреждений района. </w:t>
      </w:r>
    </w:p>
    <w:p w:rsidR="0010499D" w:rsidRPr="003651DF" w:rsidRDefault="0010499D" w:rsidP="003651DF">
      <w:pPr>
        <w:ind w:firstLine="900"/>
        <w:jc w:val="both"/>
      </w:pPr>
    </w:p>
    <w:p w:rsidR="0010499D" w:rsidRPr="003651DF" w:rsidRDefault="0010499D" w:rsidP="003651DF">
      <w:pPr>
        <w:ind w:firstLine="900"/>
        <w:jc w:val="both"/>
      </w:pPr>
    </w:p>
    <w:p w:rsidR="0010499D" w:rsidRPr="003651DF" w:rsidRDefault="0010499D" w:rsidP="003651DF">
      <w:pPr>
        <w:ind w:firstLine="709"/>
        <w:jc w:val="center"/>
        <w:rPr>
          <w:b/>
        </w:rPr>
      </w:pPr>
      <w:r w:rsidRPr="003651DF">
        <w:rPr>
          <w:b/>
        </w:rPr>
        <w:t>III. Функции Управления</w:t>
      </w:r>
    </w:p>
    <w:p w:rsidR="0010499D" w:rsidRPr="003651DF" w:rsidRDefault="0010499D" w:rsidP="003651DF">
      <w:pPr>
        <w:ind w:firstLine="900"/>
        <w:jc w:val="both"/>
      </w:pPr>
      <w:r w:rsidRPr="003651DF">
        <w:t>3.1. Управление в соответствии с возложенными на него задачами осуществляет следующие функции: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3.1.1. Осуществляет функции  и полномочия учредителя в отношении муниципальных образовательных учреждений, делегированные в соответствии с муниципальными правовыми актами, а так же</w:t>
      </w:r>
      <w:r w:rsidRPr="003651DF">
        <w:t xml:space="preserve"> общее руководство</w:t>
      </w:r>
      <w:r w:rsidRPr="003651DF">
        <w:rPr>
          <w:lang w:val="uk-UA"/>
        </w:rPr>
        <w:t>, координацию и изучение деятельности</w:t>
      </w:r>
      <w:r w:rsidRPr="003651DF">
        <w:t xml:space="preserve"> подведомственны</w:t>
      </w:r>
      <w:r w:rsidRPr="003651DF">
        <w:rPr>
          <w:lang w:val="uk-UA"/>
        </w:rPr>
        <w:t>х</w:t>
      </w:r>
      <w:r w:rsidRPr="003651DF">
        <w:t xml:space="preserve"> образовательны</w:t>
      </w:r>
      <w:r w:rsidRPr="003651DF">
        <w:rPr>
          <w:lang w:val="uk-UA"/>
        </w:rPr>
        <w:t>х</w:t>
      </w:r>
      <w:r w:rsidRPr="003651DF">
        <w:t xml:space="preserve"> организаций в соответствии со своей компетенцией.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3.1.2. Утверждает Уставы подведомственных муниципальных образовательных учреждений, вносит в них измененияю.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3.1.3. Назначает на должность и освобождает от должности руководителей муниципальных подведомственных образовательных учреждений в соответствии с Трудовым кодексом Российской Федерации (по контракту), по согласованию с главой адмиинстрации Джанкойского района.  </w:t>
      </w:r>
    </w:p>
    <w:p w:rsidR="0010499D" w:rsidRPr="003651DF" w:rsidRDefault="0010499D" w:rsidP="003651DF">
      <w:pPr>
        <w:ind w:firstLine="900"/>
        <w:jc w:val="both"/>
      </w:pPr>
      <w:r w:rsidRPr="003651DF">
        <w:rPr>
          <w:lang w:val="uk-UA"/>
        </w:rPr>
        <w:t>3.1.4. У</w:t>
      </w:r>
      <w:r w:rsidRPr="003651DF">
        <w:t xml:space="preserve">частвует в разработке муниципальных программ в сфере своей деятельности, участвует в пределах своей компетенции в разработке программ социально-экономического развития </w:t>
      </w:r>
      <w:r w:rsidRPr="003651DF">
        <w:rPr>
          <w:lang w:val="uk-UA"/>
        </w:rPr>
        <w:t>Джанкойского</w:t>
      </w:r>
      <w:r w:rsidRPr="003651DF">
        <w:t xml:space="preserve"> района.</w:t>
      </w:r>
    </w:p>
    <w:p w:rsidR="0010499D" w:rsidRPr="003651DF" w:rsidRDefault="0010499D" w:rsidP="003651DF">
      <w:pPr>
        <w:ind w:firstLine="900"/>
        <w:jc w:val="both"/>
      </w:pPr>
      <w:r w:rsidRPr="003651DF">
        <w:rPr>
          <w:lang w:val="uk-UA"/>
        </w:rPr>
        <w:t>3.1.5. О</w:t>
      </w:r>
      <w:r w:rsidRPr="003651DF">
        <w:t>беспечивает реализацию подведомственными образовательными учреждениями муниципальных и ведомственных целевых программ в сфере образования</w:t>
      </w:r>
      <w:r w:rsidRPr="003651DF">
        <w:rPr>
          <w:lang w:val="uk-UA"/>
        </w:rPr>
        <w:t>, молодежи и спорта</w:t>
      </w:r>
      <w:r w:rsidRPr="003651DF">
        <w:t xml:space="preserve">. </w:t>
      </w:r>
    </w:p>
    <w:p w:rsidR="0010499D" w:rsidRPr="003651DF" w:rsidRDefault="0010499D" w:rsidP="003651DF">
      <w:pPr>
        <w:ind w:firstLine="900"/>
        <w:jc w:val="both"/>
      </w:pPr>
      <w:r w:rsidRPr="003651DF">
        <w:rPr>
          <w:lang w:val="uk-UA"/>
        </w:rPr>
        <w:t>3.1.6. Р</w:t>
      </w:r>
      <w:r w:rsidRPr="003651DF">
        <w:t>азрабатывает проекты муниципальных правовых актов в сфере образования</w:t>
      </w:r>
      <w:r w:rsidRPr="003651DF">
        <w:rPr>
          <w:lang w:val="uk-UA"/>
        </w:rPr>
        <w:t>, молодежи и спорта</w:t>
      </w:r>
      <w:r w:rsidRPr="003651DF">
        <w:t>.</w:t>
      </w:r>
    </w:p>
    <w:p w:rsidR="0010499D" w:rsidRPr="003651DF" w:rsidRDefault="0010499D" w:rsidP="003651DF">
      <w:pPr>
        <w:ind w:firstLine="900"/>
        <w:jc w:val="both"/>
      </w:pPr>
      <w:r w:rsidRPr="003651DF">
        <w:rPr>
          <w:lang w:val="uk-UA"/>
        </w:rPr>
        <w:t>3.1.7. О</w:t>
      </w:r>
      <w:r w:rsidRPr="003651DF">
        <w:t>существляет в установленном порядке сбор, обработку, анализ, представление информации и отчетности в сфере образования,</w:t>
      </w:r>
      <w:r w:rsidRPr="003651DF">
        <w:rPr>
          <w:lang w:val="uk-UA"/>
        </w:rPr>
        <w:t xml:space="preserve"> молодежи и спорта</w:t>
      </w:r>
      <w:r w:rsidRPr="003651DF">
        <w:t xml:space="preserve"> обеспечивает ее достоверность.</w:t>
      </w:r>
    </w:p>
    <w:p w:rsidR="0010499D" w:rsidRPr="003651DF" w:rsidRDefault="0010499D" w:rsidP="003651DF">
      <w:pPr>
        <w:ind w:firstLine="900"/>
        <w:jc w:val="both"/>
      </w:pPr>
      <w:r w:rsidRPr="003651DF">
        <w:rPr>
          <w:lang w:val="uk-UA"/>
        </w:rPr>
        <w:t>3.1.8</w:t>
      </w:r>
      <w:r w:rsidRPr="003651DF">
        <w:t>. Организует мониторинг муниципальной системы образования,</w:t>
      </w:r>
      <w:r w:rsidRPr="003651DF">
        <w:rPr>
          <w:lang w:val="uk-UA"/>
        </w:rPr>
        <w:t xml:space="preserve"> молодежи и спорта,</w:t>
      </w:r>
      <w:r w:rsidRPr="003651DF">
        <w:t xml:space="preserve"> готовит информационно-аналитические материалы о состоянии и развитии системы образования</w:t>
      </w:r>
      <w:r w:rsidRPr="003651DF">
        <w:rPr>
          <w:lang w:val="uk-UA"/>
        </w:rPr>
        <w:t>, молодежи и спорта</w:t>
      </w:r>
      <w:r w:rsidRPr="003651DF">
        <w:t xml:space="preserve">. </w:t>
      </w:r>
    </w:p>
    <w:p w:rsidR="0010499D" w:rsidRPr="003651DF" w:rsidRDefault="0010499D" w:rsidP="003651DF">
      <w:pPr>
        <w:ind w:firstLine="900"/>
        <w:jc w:val="both"/>
      </w:pPr>
      <w:r w:rsidRPr="003651DF">
        <w:t>3.1.9. Прогнозирует развитие системы образования</w:t>
      </w:r>
      <w:r w:rsidRPr="003651DF">
        <w:rPr>
          <w:lang w:val="uk-UA"/>
        </w:rPr>
        <w:t>, молодежи и спорта</w:t>
      </w:r>
      <w:r w:rsidRPr="003651DF">
        <w:t xml:space="preserve"> на территории </w:t>
      </w:r>
      <w:r w:rsidRPr="003651DF">
        <w:rPr>
          <w:lang w:val="uk-UA"/>
        </w:rPr>
        <w:t>Джанкойского</w:t>
      </w:r>
      <w:r w:rsidRPr="003651DF">
        <w:t xml:space="preserve"> района, планирует развитие и (или) изменение сети муниципальных образовательных </w:t>
      </w:r>
      <w:r w:rsidRPr="003651DF">
        <w:rPr>
          <w:lang w:val="uk-UA"/>
        </w:rPr>
        <w:t>учреждений</w:t>
      </w:r>
      <w:r w:rsidRPr="003651DF">
        <w:t xml:space="preserve"> и образовательных услуг, оказываемых муниципальными образовательными </w:t>
      </w:r>
      <w:r w:rsidRPr="003651DF">
        <w:rPr>
          <w:lang w:val="uk-UA"/>
        </w:rPr>
        <w:t>учреждениями</w:t>
      </w:r>
      <w:r w:rsidRPr="003651DF">
        <w:t xml:space="preserve">. 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3.1.10. Организует работу по оценке последствий реорганизации или ликвидации муниципальных образовательных учреждений и дает заключение о возможности (невозможности) реорганизации или ликвидации муниципального образовательного учреждения. </w:t>
      </w:r>
    </w:p>
    <w:p w:rsidR="0010499D" w:rsidRPr="003651DF" w:rsidRDefault="0010499D" w:rsidP="003651DF">
      <w:pPr>
        <w:ind w:firstLine="900"/>
        <w:jc w:val="both"/>
      </w:pPr>
      <w:r w:rsidRPr="003651DF">
        <w:rPr>
          <w:lang w:val="uk-UA"/>
        </w:rPr>
        <w:t>3.1.11. О</w:t>
      </w:r>
      <w:r w:rsidRPr="003651DF">
        <w:t xml:space="preserve">существляет подготовку проектов правовых актов о создании, реорганизации, ликвидации муниципальных образовательных учреждений.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3.1.12. Оганизует работу по подготовке к лицензированию образовательной деятельности подведомственных  муниципальных образовательных учреждений. </w:t>
      </w:r>
    </w:p>
    <w:p w:rsidR="0010499D" w:rsidRPr="003651DF" w:rsidRDefault="0010499D" w:rsidP="003651DF">
      <w:pPr>
        <w:ind w:firstLine="900"/>
        <w:jc w:val="both"/>
      </w:pPr>
      <w:r w:rsidRPr="003651DF">
        <w:t>3.1.1</w:t>
      </w:r>
      <w:r w:rsidRPr="003651DF">
        <w:rPr>
          <w:lang w:val="uk-UA"/>
        </w:rPr>
        <w:t>3. О</w:t>
      </w:r>
      <w:r w:rsidRPr="003651DF">
        <w:t xml:space="preserve">рганизует в пределах своих полномочий информационное обеспечение подведомственных образовательных учреждений. 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3.1.14. Координирует деятельность подведомственных муниципальных образовательных учреждений с целью создания и развития единого информационного пространства по обеспечению открытости, общедоступности и полноты информации о ведущейся ими образовательной деятельности для потребителей образовательных услуг, в том числе посредством размещения их в информационно-телекоммуникационных сетях в соответствии с требованиями законодательства. </w:t>
      </w:r>
    </w:p>
    <w:p w:rsidR="0010499D" w:rsidRPr="003651DF" w:rsidRDefault="0010499D" w:rsidP="003651DF">
      <w:pPr>
        <w:ind w:firstLine="900"/>
        <w:jc w:val="both"/>
      </w:pPr>
      <w:r w:rsidRPr="003651DF">
        <w:t>3.1.15. Осуществляет бюджетные полномочия главного распорядителя бюджетных средств.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3.1.16. Является получателем бюджетных средств, составляет и исполняет бюджетную смету, принимает и (или) исполняет в пределах доведенных лимитов бюджетных обязательств и (или) бюджетных ассигнований бюджетные обязательства, обеспечивает результативность, целевой характер использования предусмотренных ему бюджетных ассигнований. </w:t>
      </w:r>
    </w:p>
    <w:p w:rsidR="0010499D" w:rsidRPr="003651DF" w:rsidRDefault="0010499D" w:rsidP="003651DF">
      <w:pPr>
        <w:ind w:firstLine="900"/>
        <w:jc w:val="both"/>
      </w:pPr>
      <w:r w:rsidRPr="003651DF">
        <w:t>3.1.1</w:t>
      </w:r>
      <w:r w:rsidRPr="003651DF">
        <w:rPr>
          <w:lang w:val="uk-UA"/>
        </w:rPr>
        <w:t>7.</w:t>
      </w:r>
      <w:r w:rsidRPr="003651DF">
        <w:t xml:space="preserve"> Осуществляет иные бюджетные полномочия, установленные Бюджетным кодексом Российской Федерации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3.1.18. </w:t>
      </w:r>
      <w:r w:rsidRPr="003651DF">
        <w:rPr>
          <w:lang w:val="uk-UA"/>
        </w:rPr>
        <w:t xml:space="preserve">Координирует деятельность по обеспечению содержания зданий и сооружений подведомственных образовательных учреждений, выполнению их текущего и капитального ремонтов, обустройству прилегающих территорий, </w:t>
      </w:r>
      <w:r w:rsidRPr="003651DF">
        <w:t xml:space="preserve">осуществляет контроль по организации  подготовки подведомственных образовательных учреждений к новому учебному году.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 xml:space="preserve">3.1.19. Организует проведение совместно с другими заинтересованными органами технического обследования и экспертизы зданий, сооружений, образовательных учреждений, контроль за соблюдением правил эксплуатации зданий, помещений и оборудования, выполнения норм и правил охраны труда, техники безопасности и санитарно-гигиенического режима.  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3.1.20. Участвует в формировании и реализации адресных целевых программ капитального ремонта, реконструкции и текущего ремонта зданий подведомственных образовательных  учреждений.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3.1.21. Организует бесплатную перевозку обучающихся к муниципальным образовательным организациям, реализующих основные общеобразовательные программы.  </w:t>
      </w:r>
    </w:p>
    <w:p w:rsidR="0010499D" w:rsidRPr="003651DF" w:rsidRDefault="0010499D" w:rsidP="003651DF">
      <w:pPr>
        <w:ind w:firstLine="900"/>
        <w:jc w:val="both"/>
      </w:pPr>
      <w:r w:rsidRPr="003651DF">
        <w:t>3.1.22</w:t>
      </w:r>
      <w:r w:rsidRPr="003651DF">
        <w:rPr>
          <w:lang w:val="uk-UA"/>
        </w:rPr>
        <w:t>.</w:t>
      </w:r>
      <w:r w:rsidRPr="003651DF">
        <w:t xml:space="preserve"> Осуществляет учет и анализ несчастных случаев, произошедших с </w:t>
      </w:r>
      <w:r w:rsidRPr="003651DF">
        <w:rPr>
          <w:lang w:val="uk-UA"/>
        </w:rPr>
        <w:t>обучающимися</w:t>
      </w:r>
      <w:r w:rsidRPr="003651DF">
        <w:t xml:space="preserve"> в период осуществления образовательного процесса. </w:t>
      </w:r>
    </w:p>
    <w:p w:rsidR="0010499D" w:rsidRPr="003651DF" w:rsidRDefault="0010499D" w:rsidP="003651DF">
      <w:pPr>
        <w:ind w:firstLine="900"/>
        <w:jc w:val="both"/>
      </w:pPr>
      <w:r w:rsidRPr="003651DF">
        <w:t>3.1.23. Оказывает подведомственным образовательным учреждениям организационную, информационную и методическую помощь в целях осуществления государственной и местной политики в области образования,</w:t>
      </w:r>
      <w:r w:rsidRPr="003651DF">
        <w:rPr>
          <w:lang w:val="uk-UA"/>
        </w:rPr>
        <w:t xml:space="preserve"> молодежи и спорта,</w:t>
      </w:r>
      <w:r w:rsidRPr="003651DF">
        <w:t xml:space="preserve"> в том числе в части повышения квалификации педагогических и руководящих работников вышеуказанных образовательных учреждений, других работников, осуществляющих деятельность в системе образования</w:t>
      </w:r>
      <w:r w:rsidRPr="003651DF">
        <w:rPr>
          <w:lang w:val="uk-UA"/>
        </w:rPr>
        <w:t>, молодежи и спорта</w:t>
      </w:r>
      <w:r w:rsidRPr="003651DF">
        <w:t xml:space="preserve">. </w:t>
      </w:r>
    </w:p>
    <w:p w:rsidR="0010499D" w:rsidRPr="003651DF" w:rsidRDefault="0010499D" w:rsidP="003651DF">
      <w:pPr>
        <w:ind w:firstLine="900"/>
        <w:jc w:val="both"/>
      </w:pPr>
      <w:r w:rsidRPr="003651DF">
        <w:t>3.1.</w:t>
      </w:r>
      <w:r w:rsidRPr="003651DF">
        <w:rPr>
          <w:lang w:val="uk-UA"/>
        </w:rPr>
        <w:t>24.</w:t>
      </w:r>
      <w:r w:rsidRPr="003651DF">
        <w:t xml:space="preserve"> Организует проведение педагогических конференций, фестивалей, совещаний, выставок</w:t>
      </w:r>
      <w:r w:rsidRPr="003651DF">
        <w:rPr>
          <w:lang w:val="uk-UA"/>
        </w:rPr>
        <w:t>,</w:t>
      </w:r>
      <w:r w:rsidRPr="003651DF">
        <w:t xml:space="preserve"> конкурсов</w:t>
      </w:r>
      <w:r w:rsidRPr="003651DF">
        <w:rPr>
          <w:lang w:val="uk-UA"/>
        </w:rPr>
        <w:t>, спортивных и других мероприятий</w:t>
      </w:r>
      <w:r w:rsidRPr="003651DF">
        <w:t xml:space="preserve"> в сфере образования</w:t>
      </w:r>
      <w:r w:rsidRPr="003651DF">
        <w:rPr>
          <w:lang w:val="uk-UA"/>
        </w:rPr>
        <w:t>, молодежи и спорта</w:t>
      </w:r>
      <w:r w:rsidRPr="003651DF">
        <w:t xml:space="preserve">. </w:t>
      </w:r>
    </w:p>
    <w:p w:rsidR="0010499D" w:rsidRPr="003651DF" w:rsidRDefault="0010499D" w:rsidP="003651DF">
      <w:pPr>
        <w:ind w:firstLine="900"/>
        <w:jc w:val="both"/>
      </w:pPr>
      <w:r w:rsidRPr="003651DF">
        <w:rPr>
          <w:lang w:val="uk-UA"/>
        </w:rPr>
        <w:t>3.1.25.</w:t>
      </w:r>
      <w:r w:rsidRPr="003651DF">
        <w:t xml:space="preserve"> Организует и проводит олимпиады и иные интеллектуальные и (или) творческие конкурсы, физкультурные и спортивные мероприятия, направленные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достижений; организует участие победителей в региональных и российских мероприятиях.</w:t>
      </w:r>
    </w:p>
    <w:p w:rsidR="0010499D" w:rsidRPr="003651DF" w:rsidRDefault="0010499D" w:rsidP="003651DF">
      <w:pPr>
        <w:ind w:firstLine="900"/>
        <w:jc w:val="both"/>
      </w:pPr>
      <w:r w:rsidRPr="003651DF">
        <w:t>3.1.2</w:t>
      </w:r>
      <w:r w:rsidRPr="003651DF">
        <w:rPr>
          <w:lang w:val="uk-UA"/>
        </w:rPr>
        <w:t>6.</w:t>
      </w:r>
      <w:r w:rsidRPr="003651DF">
        <w:t xml:space="preserve"> Оказывает содействие лицам, которые проявили выдающиеся способности и показали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спорте.</w:t>
      </w:r>
    </w:p>
    <w:p w:rsidR="0010499D" w:rsidRPr="003651DF" w:rsidRDefault="0010499D" w:rsidP="003651DF">
      <w:pPr>
        <w:ind w:firstLine="900"/>
        <w:jc w:val="both"/>
      </w:pPr>
      <w:r w:rsidRPr="003651DF">
        <w:t>3.1.2</w:t>
      </w:r>
      <w:r w:rsidRPr="003651DF">
        <w:rPr>
          <w:lang w:val="uk-UA"/>
        </w:rPr>
        <w:t>7.</w:t>
      </w:r>
      <w:r w:rsidRPr="003651DF">
        <w:t xml:space="preserve"> Осуществляет учет детей, подлежащих обучению по образовательным программам дошкольного, начального общего, основного общего и среднего общего образования.</w:t>
      </w:r>
    </w:p>
    <w:p w:rsidR="0010499D" w:rsidRPr="003651DF" w:rsidRDefault="0010499D" w:rsidP="003651DF">
      <w:pPr>
        <w:ind w:firstLine="900"/>
        <w:jc w:val="both"/>
      </w:pPr>
      <w:r w:rsidRPr="003651DF">
        <w:t>3.1.28</w:t>
      </w:r>
      <w:r w:rsidRPr="003651DF">
        <w:rPr>
          <w:lang w:val="uk-UA"/>
        </w:rPr>
        <w:t>.</w:t>
      </w:r>
      <w:r w:rsidRPr="003651DF">
        <w:t xml:space="preserve"> Ведет учет детей, имеющих право на получение общего образования каждого уровня и проживающих на территории </w:t>
      </w:r>
      <w:r w:rsidRPr="003651DF">
        <w:rPr>
          <w:lang w:val="uk-UA"/>
        </w:rPr>
        <w:t>Джанкойского</w:t>
      </w:r>
      <w:r w:rsidRPr="003651DF">
        <w:t xml:space="preserve"> района, и форм получения образования, определенных родителями (законными представителями) детей.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>3.1.2</w:t>
      </w:r>
      <w:r w:rsidRPr="003651DF">
        <w:rPr>
          <w:lang w:val="uk-UA"/>
        </w:rPr>
        <w:t>9.</w:t>
      </w:r>
      <w:r w:rsidRPr="003651DF">
        <w:t xml:space="preserve"> Дает согласие (разрешение) на основании заявления родителей (законных представителей) на прием в муниципальное общеобразовательное учреждение детей, не достигших возраста шести лет шести месяцев или в более позднем возрасте.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3.1.30. Осуществляет формирование единой базы данных детей дошкольного возраста, нуждающихся в предоставлении мест в подведомственных образовательных учреждениях.</w:t>
      </w:r>
    </w:p>
    <w:p w:rsidR="0010499D" w:rsidRPr="003651DF" w:rsidRDefault="0010499D" w:rsidP="003651DF">
      <w:pPr>
        <w:ind w:firstLine="900"/>
        <w:jc w:val="both"/>
      </w:pPr>
      <w:r w:rsidRPr="003651DF">
        <w:rPr>
          <w:lang w:val="uk-UA"/>
        </w:rPr>
        <w:t>3.1.31</w:t>
      </w:r>
      <w:r w:rsidRPr="003651DF">
        <w:t>. О</w:t>
      </w:r>
      <w:r w:rsidRPr="003651DF">
        <w:rPr>
          <w:lang w:val="uk-UA"/>
        </w:rPr>
        <w:t xml:space="preserve">казывает содействие совершенстванию воспитательной работы в подведомственных образовательных учреждениях, </w:t>
      </w:r>
      <w:r w:rsidRPr="003651DF">
        <w:t xml:space="preserve">в пределах своей компетенции осуществляет мероприятия по профилактике беспризорности,  правонарушений несовершеннолетних, защите их прав. </w:t>
      </w:r>
    </w:p>
    <w:p w:rsidR="0010499D" w:rsidRPr="003651DF" w:rsidRDefault="0010499D" w:rsidP="003651DF">
      <w:pPr>
        <w:ind w:firstLine="900"/>
        <w:jc w:val="both"/>
      </w:pPr>
      <w:r w:rsidRPr="003651DF">
        <w:t>3.1.32</w:t>
      </w:r>
      <w:r w:rsidRPr="003651DF">
        <w:rPr>
          <w:lang w:val="uk-UA"/>
        </w:rPr>
        <w:t>. С</w:t>
      </w:r>
      <w:r w:rsidRPr="003651DF">
        <w:t xml:space="preserve">оздает специальные образовательные условия для получения без дискриминации качественного образования лицами с ограниченными возможностями здоровья, для их адаптации, интеграции и  полного включения в жизнь общества, оказания ранней коррекционной помощи на основе внедрения специальных психолого-педагогических подходов и методов обучения, в том числе посредством организации инклюзивного образования лиц с ограниченными возможностями здоровья.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Осуществляет координацию психолого-педагогического и медико-социального сопровождения обучающихся, воспитанников в образовательно-воспитательном процессе.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 xml:space="preserve">3.1.33. Совместно с родителями (законными представителями) несовершеннолетнего обучающегося, отчисленного из организации, осуществляющей образовательную деятельность, не позднее чем в месячный срок принимает меры, обеспечивающие получение несовершеннолетним обучающимся общего образования.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Обеспечивает перевод обучающихся (с согласия родителей, законных представителей) в другие общеобразовательные учреждения соответствующего типа в случае прекращения деятельности муниципального образовательного учреждения.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3.1.34. </w:t>
      </w:r>
      <w:r w:rsidRPr="003651DF">
        <w:rPr>
          <w:lang w:val="uk-UA"/>
        </w:rPr>
        <w:t>Осуществляет контроль за организацией и</w:t>
      </w:r>
      <w:r w:rsidRPr="003651DF">
        <w:t xml:space="preserve">  проведени</w:t>
      </w:r>
      <w:r w:rsidRPr="003651DF">
        <w:rPr>
          <w:lang w:val="uk-UA"/>
        </w:rPr>
        <w:t>ем</w:t>
      </w:r>
      <w:r w:rsidRPr="003651DF">
        <w:t xml:space="preserve"> государственной (итоговой) аттестации выпускников подведомственных образовательных учреждений в рамках своей компетенции.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 xml:space="preserve">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3.1.35  Реализует кадровую политику в сфере образования: </w:t>
      </w:r>
    </w:p>
    <w:p w:rsidR="0010499D" w:rsidRPr="003651DF" w:rsidRDefault="0010499D" w:rsidP="003651DF">
      <w:pPr>
        <w:pStyle w:val="BodyText"/>
        <w:widowControl w:val="0"/>
        <w:numPr>
          <w:ilvl w:val="0"/>
          <w:numId w:val="19"/>
        </w:numPr>
        <w:shd w:val="clear" w:color="auto" w:fill="auto"/>
        <w:tabs>
          <w:tab w:val="left" w:pos="844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проведение работы по подбору, назначению и освобождению руководителей образовательных учреждений;</w:t>
      </w:r>
    </w:p>
    <w:p w:rsidR="0010499D" w:rsidRPr="003651DF" w:rsidRDefault="0010499D" w:rsidP="003651DF">
      <w:pPr>
        <w:pStyle w:val="BodyText"/>
        <w:widowControl w:val="0"/>
        <w:numPr>
          <w:ilvl w:val="0"/>
          <w:numId w:val="19"/>
        </w:numPr>
        <w:shd w:val="clear" w:color="auto" w:fill="auto"/>
        <w:tabs>
          <w:tab w:val="left" w:pos="844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формирование заказа на подготовку кадров, определение потребности образовательных учреждений;</w:t>
      </w:r>
      <w:r w:rsidRPr="003651D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10499D" w:rsidRPr="003651DF" w:rsidRDefault="0010499D" w:rsidP="003651DF">
      <w:pPr>
        <w:pStyle w:val="BodyText"/>
        <w:widowControl w:val="0"/>
        <w:numPr>
          <w:ilvl w:val="0"/>
          <w:numId w:val="19"/>
        </w:numPr>
        <w:shd w:val="clear" w:color="auto" w:fill="auto"/>
        <w:tabs>
          <w:tab w:val="left" w:pos="844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  <w:lang w:val="uk-UA"/>
        </w:rPr>
        <w:t>анализирует и прогнозирует потребность подведомственных образовательных учреждений в кадрах;</w:t>
      </w:r>
    </w:p>
    <w:p w:rsidR="0010499D" w:rsidRPr="003651DF" w:rsidRDefault="0010499D" w:rsidP="003651DF">
      <w:pPr>
        <w:pStyle w:val="BodyText"/>
        <w:widowControl w:val="0"/>
        <w:numPr>
          <w:ilvl w:val="0"/>
          <w:numId w:val="19"/>
        </w:numPr>
        <w:shd w:val="clear" w:color="auto" w:fill="auto"/>
        <w:tabs>
          <w:tab w:val="left" w:pos="844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организация профессиональной подготовки, переподготовки, повышения квалификации педагогических и руководящих работников образовательных учреждений и отдела по образованию;</w:t>
      </w:r>
    </w:p>
    <w:p w:rsidR="0010499D" w:rsidRPr="003651DF" w:rsidRDefault="0010499D" w:rsidP="003651DF">
      <w:pPr>
        <w:pStyle w:val="BodyText"/>
        <w:widowControl w:val="0"/>
        <w:numPr>
          <w:ilvl w:val="0"/>
          <w:numId w:val="19"/>
        </w:numPr>
        <w:shd w:val="clear" w:color="auto" w:fill="auto"/>
        <w:tabs>
          <w:tab w:val="left" w:pos="844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организация стимулирования работников, их награждения, внесение предложений в Министерство образования, молодежи и спорта Республики Крым по представлению работников образования и молодежной сферы и спорта к государственным и отраслевым наградам.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3.1.36. Осуществляет  всесторонний анализ результатов профессиональной деятельности аттестуемых педагогических работников Джанкойского района  по установлению квалификационных категорий (первой и высшей), </w:t>
      </w:r>
      <w:r w:rsidRPr="003651DF">
        <w:t xml:space="preserve"> организаций, осуществляющих образовательную деятельность и находящихся в ведении местных органов исполнительной власти, </w:t>
      </w:r>
      <w:r w:rsidRPr="003651DF">
        <w:rPr>
          <w:lang w:val="uk-UA"/>
        </w:rPr>
        <w:t xml:space="preserve">с целью установления соответствия требованиям, предъявляемым к квалификационным категориям (первой и высшей).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3.1.37. Проводит аттестацию руководителей образовательных учреждений на соответствие требованиям квалификационных характеристик по должности «руководитель». </w:t>
      </w:r>
    </w:p>
    <w:p w:rsidR="0010499D" w:rsidRPr="003651DF" w:rsidRDefault="0010499D" w:rsidP="003651DF">
      <w:pPr>
        <w:ind w:firstLine="900"/>
        <w:jc w:val="both"/>
      </w:pPr>
      <w:r w:rsidRPr="003651DF">
        <w:t>3.1.3</w:t>
      </w:r>
      <w:r w:rsidRPr="003651DF">
        <w:rPr>
          <w:lang w:val="uk-UA"/>
        </w:rPr>
        <w:t>8.</w:t>
      </w:r>
      <w:r w:rsidRPr="003651DF">
        <w:t xml:space="preserve"> Вносит предложения в уполномоченные органы по представлению к государственным, муниципальным и общественным наградам и присвоению почетных званий, награждению педагогических работников и иных работников подведомственных  учреждений образования  и Управления грамотами и наградами.</w:t>
      </w:r>
    </w:p>
    <w:p w:rsidR="0010499D" w:rsidRPr="003651DF" w:rsidRDefault="0010499D" w:rsidP="003651DF">
      <w:pPr>
        <w:ind w:firstLine="900"/>
        <w:jc w:val="both"/>
      </w:pPr>
      <w:r w:rsidRPr="003651DF">
        <w:t>3.1.3</w:t>
      </w:r>
      <w:r w:rsidRPr="003651DF">
        <w:rPr>
          <w:lang w:val="uk-UA"/>
        </w:rPr>
        <w:t>9</w:t>
      </w:r>
      <w:r w:rsidRPr="003651DF">
        <w:t>. Разрабатывает показатели (критерии), отражающие эффективность деятельности руководителя подведомственного образовательного учреждения, для установления руководителям надбавок стимулирующего характера; разрабатывает показатели и условия премирования для руководителей подведомственных образовательных учреждений.</w:t>
      </w:r>
    </w:p>
    <w:p w:rsidR="0010499D" w:rsidRPr="003651DF" w:rsidRDefault="0010499D" w:rsidP="003651DF">
      <w:pPr>
        <w:pStyle w:val="BodyText"/>
        <w:widowControl w:val="0"/>
        <w:numPr>
          <w:ilvl w:val="2"/>
          <w:numId w:val="21"/>
        </w:numPr>
        <w:shd w:val="clear" w:color="auto" w:fill="auto"/>
        <w:tabs>
          <w:tab w:val="clear" w:pos="2028"/>
          <w:tab w:val="num" w:pos="0"/>
        </w:tabs>
        <w:spacing w:before="0" w:after="0" w:line="240" w:lineRule="auto"/>
        <w:ind w:left="0"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Обеспечение социальной защиты работников образования:</w:t>
      </w:r>
    </w:p>
    <w:p w:rsidR="0010499D" w:rsidRPr="003651DF" w:rsidRDefault="0010499D" w:rsidP="003651DF">
      <w:pPr>
        <w:pStyle w:val="BodyText"/>
        <w:widowControl w:val="0"/>
        <w:numPr>
          <w:ilvl w:val="0"/>
          <w:numId w:val="19"/>
        </w:numPr>
        <w:shd w:val="clear" w:color="auto" w:fill="auto"/>
        <w:tabs>
          <w:tab w:val="left" w:pos="844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осуществление совместной работы с органами местного самоуправления, профсоюзами по социальной защите работников образования (обеспечение жильём, медицинское обслуживание, охрана труда);</w:t>
      </w:r>
    </w:p>
    <w:p w:rsidR="0010499D" w:rsidRPr="003651DF" w:rsidRDefault="0010499D" w:rsidP="003651DF">
      <w:pPr>
        <w:pStyle w:val="BodyText"/>
        <w:widowControl w:val="0"/>
        <w:numPr>
          <w:ilvl w:val="0"/>
          <w:numId w:val="19"/>
        </w:numPr>
        <w:shd w:val="clear" w:color="auto" w:fill="auto"/>
        <w:tabs>
          <w:tab w:val="left" w:pos="844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принятие практических мер по реализации прав, социальных гарантии и льгот работников образования;</w:t>
      </w:r>
    </w:p>
    <w:p w:rsidR="0010499D" w:rsidRPr="003651DF" w:rsidRDefault="0010499D" w:rsidP="003651DF">
      <w:pPr>
        <w:pStyle w:val="BodyText"/>
        <w:widowControl w:val="0"/>
        <w:numPr>
          <w:ilvl w:val="0"/>
          <w:numId w:val="19"/>
        </w:numPr>
        <w:shd w:val="clear" w:color="auto" w:fill="auto"/>
        <w:tabs>
          <w:tab w:val="left" w:pos="844"/>
        </w:tabs>
        <w:spacing w:before="0" w:after="0" w:line="240" w:lineRule="auto"/>
        <w:ind w:firstLine="900"/>
        <w:rPr>
          <w:rFonts w:ascii="Times New Roman" w:hAnsi="Times New Roman"/>
          <w:sz w:val="24"/>
          <w:szCs w:val="24"/>
        </w:rPr>
      </w:pPr>
      <w:r w:rsidRPr="003651DF">
        <w:rPr>
          <w:rFonts w:ascii="Times New Roman" w:hAnsi="Times New Roman"/>
          <w:sz w:val="24"/>
          <w:szCs w:val="24"/>
        </w:rPr>
        <w:t>внесение предложений в государственные органы власти по установлению дополнительных социальных льгот для работников системы образования.</w:t>
      </w:r>
    </w:p>
    <w:p w:rsidR="0010499D" w:rsidRPr="003651DF" w:rsidRDefault="0010499D" w:rsidP="003651DF">
      <w:pPr>
        <w:ind w:firstLine="900"/>
        <w:jc w:val="both"/>
      </w:pPr>
      <w:r w:rsidRPr="003651DF">
        <w:t>3.1.41. Разрабатывает и осуществляет комплекс мер по социально-правовой защите, охране здоровья обучающихся и работников муниципальных образовательных учреждений.</w:t>
      </w:r>
    </w:p>
    <w:p w:rsidR="0010499D" w:rsidRPr="003651DF" w:rsidRDefault="0010499D" w:rsidP="003651DF">
      <w:pPr>
        <w:ind w:firstLine="900"/>
        <w:jc w:val="both"/>
      </w:pPr>
      <w:r w:rsidRPr="003651DF">
        <w:t>3.1.42</w:t>
      </w:r>
      <w:r w:rsidRPr="003651DF">
        <w:rPr>
          <w:lang w:val="uk-UA"/>
        </w:rPr>
        <w:t>.</w:t>
      </w:r>
      <w:r w:rsidRPr="003651DF">
        <w:t xml:space="preserve"> Организует отдых детей и оздоровлению детей, содействует работе и развитию спортивных, трудовых, профильных лагерей и лагерей с дневным пребыванием в период каникул.</w:t>
      </w:r>
    </w:p>
    <w:p w:rsidR="0010499D" w:rsidRPr="003651DF" w:rsidRDefault="0010499D" w:rsidP="003651DF">
      <w:pPr>
        <w:ind w:firstLine="900"/>
        <w:jc w:val="both"/>
      </w:pPr>
      <w:r w:rsidRPr="003651DF">
        <w:t>3.1.43. Координирует деятельность подведомственных образовательных учреждений по вопросам гражданской обороны.</w:t>
      </w:r>
    </w:p>
    <w:p w:rsidR="0010499D" w:rsidRPr="003651DF" w:rsidRDefault="0010499D" w:rsidP="003651DF">
      <w:pPr>
        <w:ind w:firstLine="900"/>
        <w:jc w:val="both"/>
      </w:pPr>
      <w:r w:rsidRPr="003651DF">
        <w:t>3.1.44. Координирует деятельность подведомственных  образовательных учреждений по вопросам патриотического воспитания обучающихся.</w:t>
      </w:r>
    </w:p>
    <w:p w:rsidR="0010499D" w:rsidRPr="003651DF" w:rsidRDefault="0010499D" w:rsidP="003651DF">
      <w:pPr>
        <w:ind w:firstLine="900"/>
        <w:jc w:val="both"/>
      </w:pPr>
      <w:r w:rsidRPr="003651DF">
        <w:t>3.1.45. Координирует деятельность подведомственных образовательных учреждений по вопросам антитеррористической защищенности и безопасности.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>3.1.46. курирует мероприятия в подведомственных образовательных учреждениях по профилактике экстремизма в молодежной среде.</w:t>
      </w:r>
    </w:p>
    <w:p w:rsidR="0010499D" w:rsidRPr="003651DF" w:rsidRDefault="0010499D" w:rsidP="003651DF">
      <w:pPr>
        <w:ind w:firstLine="900"/>
        <w:jc w:val="both"/>
      </w:pPr>
      <w:r w:rsidRPr="003651DF">
        <w:rPr>
          <w:lang w:val="uk-UA"/>
        </w:rPr>
        <w:t>3.1.47.</w:t>
      </w:r>
      <w:r w:rsidRPr="003651DF">
        <w:t xml:space="preserve"> Рассматривает обращения граждан и (или) юридических лиц, принимает необходимые меры по результатам их рассмотрения, ведет прием граждан и (или) представителей организаций по вопросам, отнесенным к компетенции Управления.</w:t>
      </w:r>
    </w:p>
    <w:p w:rsidR="0010499D" w:rsidRPr="003651DF" w:rsidRDefault="0010499D" w:rsidP="003651DF">
      <w:pPr>
        <w:pStyle w:val="ConsPlusTitle"/>
        <w:tabs>
          <w:tab w:val="left" w:pos="0"/>
        </w:tabs>
        <w:ind w:firstLine="90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651DF">
        <w:rPr>
          <w:rFonts w:ascii="Times New Roman" w:hAnsi="Times New Roman" w:cs="Times New Roman"/>
          <w:b w:val="0"/>
          <w:sz w:val="24"/>
          <w:szCs w:val="24"/>
        </w:rPr>
        <w:t>3.2. Реализация молодёжной политики, организация отдыха и оздоровления детей, развитие физической культуры и спорта:</w:t>
      </w:r>
    </w:p>
    <w:p w:rsidR="0010499D" w:rsidRPr="003651DF" w:rsidRDefault="0010499D" w:rsidP="003651DF">
      <w:pPr>
        <w:pStyle w:val="ConsPlusTitle"/>
        <w:tabs>
          <w:tab w:val="left" w:pos="0"/>
        </w:tabs>
        <w:ind w:firstLine="90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651DF">
        <w:rPr>
          <w:rFonts w:ascii="Times New Roman" w:hAnsi="Times New Roman" w:cs="Times New Roman"/>
          <w:b w:val="0"/>
          <w:sz w:val="24"/>
          <w:szCs w:val="24"/>
        </w:rPr>
        <w:t>3.2.1. Реализация мероприятий по поддержке одарённой и талантливой молодежи, проведение мероприятий интеллектуального, познавательного направления.</w:t>
      </w:r>
    </w:p>
    <w:p w:rsidR="0010499D" w:rsidRPr="003651DF" w:rsidRDefault="0010499D" w:rsidP="003651DF">
      <w:pPr>
        <w:pStyle w:val="ConsPlusTitle"/>
        <w:tabs>
          <w:tab w:val="left" w:pos="0"/>
        </w:tabs>
        <w:ind w:firstLine="90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651DF">
        <w:rPr>
          <w:rFonts w:ascii="Times New Roman" w:hAnsi="Times New Roman" w:cs="Times New Roman"/>
          <w:b w:val="0"/>
          <w:sz w:val="24"/>
          <w:szCs w:val="24"/>
        </w:rPr>
        <w:t>3.2.2. Создание условий для интеллектуального, творческого и физического развития детей и молодёжи.</w:t>
      </w:r>
    </w:p>
    <w:p w:rsidR="0010499D" w:rsidRPr="003651DF" w:rsidRDefault="0010499D" w:rsidP="003651DF">
      <w:pPr>
        <w:pStyle w:val="ConsPlusTitle"/>
        <w:tabs>
          <w:tab w:val="left" w:pos="0"/>
        </w:tabs>
        <w:ind w:firstLine="90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651DF">
        <w:rPr>
          <w:rFonts w:ascii="Times New Roman" w:hAnsi="Times New Roman" w:cs="Times New Roman"/>
          <w:b w:val="0"/>
          <w:sz w:val="24"/>
          <w:szCs w:val="24"/>
        </w:rPr>
        <w:t xml:space="preserve">3.2.3. Организация системы досуговой деятельности для детей и молодёжи (проведение конкурсов, фестивалей, форумов, «круглых столов», акций, флешмобов и т.д.). </w:t>
      </w:r>
    </w:p>
    <w:p w:rsidR="0010499D" w:rsidRPr="003651DF" w:rsidRDefault="0010499D" w:rsidP="003651DF">
      <w:pPr>
        <w:pStyle w:val="ConsPlusTitle"/>
        <w:tabs>
          <w:tab w:val="left" w:pos="0"/>
        </w:tabs>
        <w:ind w:firstLine="90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651DF">
        <w:rPr>
          <w:rFonts w:ascii="Times New Roman" w:hAnsi="Times New Roman" w:cs="Times New Roman"/>
          <w:b w:val="0"/>
          <w:sz w:val="24"/>
          <w:szCs w:val="24"/>
        </w:rPr>
        <w:t xml:space="preserve">3.2.4. Развитие системы массового детского и молодёжного спорта и туризма. 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>3.2.5. Развитие форм ученического и молодежного самоуправления.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 xml:space="preserve">3.2.6. Поддержка детских и молодёжных общественных организаций и объединений (информационное обеспечение и подготовка кадров молодёжных и детских организаций, привлечение молодёжных и детских общественных организаций к реализации государственной молодёжной политики). 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 xml:space="preserve">3.2.7. Поддержка объединений молодых граждан, обучающихся в образовательных учреждениях, находящихся на территории муниципального образования Джанкойский район. </w:t>
      </w:r>
    </w:p>
    <w:p w:rsidR="0010499D" w:rsidRPr="003651DF" w:rsidRDefault="0010499D" w:rsidP="003651DF">
      <w:pPr>
        <w:pStyle w:val="ConsPlusTitle"/>
        <w:tabs>
          <w:tab w:val="left" w:pos="0"/>
        </w:tabs>
        <w:ind w:firstLine="90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651DF">
        <w:rPr>
          <w:rFonts w:ascii="Times New Roman" w:hAnsi="Times New Roman" w:cs="Times New Roman"/>
          <w:b w:val="0"/>
          <w:sz w:val="24"/>
          <w:szCs w:val="24"/>
        </w:rPr>
        <w:t xml:space="preserve">3.2.8. Проведение семинаров для руководителей детских и  молодёжных общественных организаций, вожатых, создание постоянно действующих школ актива для лидеров детских и молодёжных общественных организаций и </w:t>
      </w:r>
      <w:r w:rsidRPr="003651DF">
        <w:rPr>
          <w:rFonts w:ascii="Times New Roman" w:hAnsi="Times New Roman"/>
          <w:b w:val="0"/>
          <w:sz w:val="24"/>
          <w:szCs w:val="24"/>
        </w:rPr>
        <w:t>органов ученического самоуправления.</w:t>
      </w:r>
      <w:r w:rsidRPr="003651D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>3.2.9. Развитие системы мер поощрения способной и талантливой молодежи (учреждение премий, стипендий, грантов);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 xml:space="preserve">3.2.10. Проведение смотров-конкурсов детских и молодёжных общественных организаций, объединений молодых граждан, обучающихся в образовательных учреждениях. 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 xml:space="preserve">3.2.11. Организации стажировок активов молодежных общественных объединений в органах местного самоуправления. 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>3.2.12. Разработка и реализация мер социально-экономической, организационной и правовой поддержки предпринимательской деятельности молодежи.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 xml:space="preserve">3.2.13. Осуществление  деятельности, направленной на поддержку молодой семьи, сохранение традиционных семейных ценностей и укрепление института брака. 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>3.2.14. Работа по формированию гражданского становления, нравственного и патриотического воспитания молодёжи (организация оборонно-спортивных, профильных лагерей допризывной молодёжи; поддержка детских и молодёжных клубов, объединений, учреждений военно-патриотического направления; организация мероприятий по формированию у молодёжи склонности и готовности к профессиональному служению в армии; координация и поддержка деятельности поисковых отрядов по поиску и захоронению останков погибших воинов, увековечения памяти защитников Отечества; поддержка молодёжных инициатив, направленных на реставрацию, восстановление памятников истории, создание музеев; организация и проведение мероприятий в связи с памятными датами культурной и военной отечественной истории);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 xml:space="preserve">3.2.15. Организация отдыха, оздоровления и занятости детей, подростков и молодежи в каникулярный период. 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 xml:space="preserve">3.2.16. Пропаганда среди детей, подростков и молодежи здорового образа жизни. 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 xml:space="preserve">3.2.17. Проведения профилактических мероприятий, направленных на антиалкогольную, антинаркотическую, антитабачную пропаганду среди детей и молодёжи. 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>3.2.18. Развитие волонтёрского молодёжного движения.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>3.2.19. Популяризация физической культуры и спорта среди различных групп населения.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>3.2.20. 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по месту жительства граждан.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 xml:space="preserve">3.2.21. Утверждение и реализация календарных планов физкультурных мероприятий и спортивных мероприятий муниципального образования Джанкойский район. </w:t>
      </w:r>
    </w:p>
    <w:p w:rsidR="0010499D" w:rsidRPr="003651DF" w:rsidRDefault="0010499D" w:rsidP="003651DF">
      <w:pPr>
        <w:autoSpaceDE w:val="0"/>
        <w:autoSpaceDN w:val="0"/>
        <w:adjustRightInd w:val="0"/>
        <w:ind w:firstLine="900"/>
        <w:jc w:val="both"/>
      </w:pPr>
      <w:r w:rsidRPr="003651DF">
        <w:t xml:space="preserve">3.2.22. Содействие организация медицинского обеспечения официальных физкультурных мероприятий и спортивных мероприятий муниципального образования Данкойский район. </w:t>
      </w:r>
    </w:p>
    <w:p w:rsidR="0010499D" w:rsidRPr="003651DF" w:rsidRDefault="0010499D" w:rsidP="003651DF">
      <w:pPr>
        <w:pStyle w:val="ConsPlusNormal"/>
        <w:tabs>
          <w:tab w:val="left" w:pos="0"/>
        </w:tabs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3651DF">
        <w:rPr>
          <w:rFonts w:ascii="Times New Roman" w:hAnsi="Times New Roman" w:cs="Times New Roman"/>
          <w:sz w:val="24"/>
          <w:szCs w:val="24"/>
        </w:rPr>
        <w:t>3.2.23. Содействие обеспечению общественного порядка и общественной безопасности при проведении на территории муниципального образования Джанкойский район официальных физкультурных мероприятий и спортивных мероприятий.</w:t>
      </w:r>
    </w:p>
    <w:p w:rsidR="0010499D" w:rsidRPr="003651DF" w:rsidRDefault="0010499D" w:rsidP="003651DF">
      <w:pPr>
        <w:pStyle w:val="ConsPlusNormal"/>
        <w:tabs>
          <w:tab w:val="left" w:pos="0"/>
        </w:tabs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3651DF">
        <w:rPr>
          <w:rFonts w:ascii="Times New Roman" w:hAnsi="Times New Roman" w:cs="Times New Roman"/>
          <w:sz w:val="24"/>
          <w:szCs w:val="24"/>
        </w:rPr>
        <w:t>3.2.24. Информационное обеспечение молодёжной политики, отдыха и оздоровления детей, физической культуры и спорта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3.3. О</w:t>
      </w:r>
      <w:r w:rsidRPr="003651DF">
        <w:t>существляет иные функции в целях реализации задач деятельности Управления в соответствии с действующим законодательством.</w:t>
      </w:r>
    </w:p>
    <w:p w:rsidR="0010499D" w:rsidRPr="003651DF" w:rsidRDefault="0010499D" w:rsidP="003651DF">
      <w:pPr>
        <w:ind w:firstLine="900"/>
        <w:jc w:val="center"/>
        <w:rPr>
          <w:b/>
        </w:rPr>
      </w:pPr>
      <w:r w:rsidRPr="003651DF">
        <w:rPr>
          <w:b/>
        </w:rPr>
        <w:t>IV. Права, обязанности и ответственность Управления</w:t>
      </w:r>
    </w:p>
    <w:p w:rsidR="0010499D" w:rsidRPr="003651DF" w:rsidRDefault="0010499D" w:rsidP="003651DF">
      <w:pPr>
        <w:ind w:firstLine="900"/>
        <w:jc w:val="both"/>
      </w:pPr>
      <w:r w:rsidRPr="003651DF">
        <w:t>4.</w:t>
      </w:r>
      <w:r w:rsidRPr="003651DF">
        <w:rPr>
          <w:lang w:val="uk-UA"/>
        </w:rPr>
        <w:t>1</w:t>
      </w:r>
      <w:r w:rsidRPr="003651DF">
        <w:t>. Управление с целью достижения поставленных задач и реализации полномочий в установленной сфере деятельности имеет право: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4.1.1. Разрабатывать и вносить органам местного самоуправления проекты правовых актов по вопросам, входящим в компетенцию Управления. 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4.1.2. Согласовывать проекты актов администрации Джанкойского района по вопросам своей компетенции и давать по ним заключения, готовить проекты нормативных правовых актов по вопросам своей компетенции. </w:t>
      </w:r>
    </w:p>
    <w:p w:rsidR="0010499D" w:rsidRPr="003651DF" w:rsidRDefault="0010499D" w:rsidP="003651DF">
      <w:pPr>
        <w:ind w:firstLine="900"/>
        <w:jc w:val="both"/>
      </w:pPr>
      <w:r w:rsidRPr="003651DF">
        <w:t>4.1.3. Запрашивать в установленном порядке сведения от органов местного самоуправления и организаций необходимые документы для решения вопросов, входящих в компетенцию Управления;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4.1.4. Привлекать в установленном порядке для решения вопросов, отнесенных к сфере деятельности Управления, научные и иные организации, ученых и специалистов на договорной (контрактной) основе. 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4.1.5. Осуществлять  проверку  работы  </w:t>
      </w:r>
      <w:r w:rsidRPr="003651DF">
        <w:rPr>
          <w:lang w:val="uk-UA"/>
        </w:rPr>
        <w:t>подведомственных</w:t>
      </w:r>
      <w:r w:rsidRPr="003651DF">
        <w:t xml:space="preserve">  образовательных учреждений и их должностных лиц по вопросам своей компетенции.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 xml:space="preserve">4.1.6. Создавать комиссии для проведения проверок подведомственных образовательных учреждений с привлечением работников образовательных </w:t>
      </w:r>
      <w:r w:rsidRPr="003651DF">
        <w:rPr>
          <w:lang w:val="uk-UA"/>
        </w:rPr>
        <w:t>учреждений</w:t>
      </w:r>
      <w:r w:rsidRPr="003651DF">
        <w:t xml:space="preserve"> (по согласованию) и общественных организаций (по согласованию).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4.1.7. Принимать решения по вопросам подбора, приема и расстановки кадров руководителей подведомственных муниципальных образовательных учреждений; повышения их квалификации, поощрения, наложения взысканий, совершенствования работы подведомственных образовательных организаций; формировать резерв кадров на руководящие должности подведомственных муниципальных образовательных учреждений.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4.1.8. Направлять  по  итогам  проверок приказы, акты, справки руководителям подведомственных образовательных учреждений с требованиями устранения выявленных нарушений и предоставления информации о принятых мерах по их устранению.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>4.1.9. Созывать в установленном порядке совещания по вопросам, входящим в компетенцию Управления, с привлечением руководителей и специалистов органов местного самоуправления, предприятий, организаций;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для предварительного рассмотрения, подготовки и решения вопросов, относящихся к ведению Управления, а так же в целях реализации нормативных правовых актов при Управлении могут быть образованы общественные советы, коллегии, комиссии, экспертные и рабочие группы, в состав которых входят специалисты, должностные лица предприятий, учреждений, организаций, представители общественных объединений;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на заседания  советов, комиссий, экспертных  и  рабочих групп могут быть приглашены лица, заинтересованные в обсуждении проблем образования, молодежи и спорта.</w:t>
      </w:r>
    </w:p>
    <w:p w:rsidR="0010499D" w:rsidRPr="003651DF" w:rsidRDefault="0010499D" w:rsidP="003651DF">
      <w:pPr>
        <w:ind w:firstLine="900"/>
        <w:jc w:val="both"/>
      </w:pPr>
      <w:r w:rsidRPr="003651DF">
        <w:rPr>
          <w:lang w:val="uk-UA"/>
        </w:rPr>
        <w:t>4.1.10</w:t>
      </w:r>
      <w:r w:rsidRPr="003651DF">
        <w:t>. Готовить в пределах своей компетенции информационно-методические документы.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4.1.11. Готовить предложения о создании, ликвидации и реорганизации муниципальных образовательных </w:t>
      </w:r>
      <w:r w:rsidRPr="003651DF">
        <w:rPr>
          <w:lang w:val="uk-UA"/>
        </w:rPr>
        <w:t>учреждений Джанкойского района</w:t>
      </w:r>
      <w:r w:rsidRPr="003651DF">
        <w:t>.</w:t>
      </w:r>
    </w:p>
    <w:p w:rsidR="0010499D" w:rsidRPr="003651DF" w:rsidRDefault="0010499D" w:rsidP="003651DF">
      <w:pPr>
        <w:ind w:firstLine="900"/>
        <w:jc w:val="both"/>
      </w:pPr>
      <w:r w:rsidRPr="003651DF">
        <w:t>4.1.12. Готовить предложения по установлению платы, взимаемой с родителей (законных представителей) за присмотр и уход за детьми в муниципальных дошкольных образовательных учреждениях и ее размере.</w:t>
      </w:r>
    </w:p>
    <w:p w:rsidR="0010499D" w:rsidRPr="003651DF" w:rsidRDefault="0010499D" w:rsidP="003651DF">
      <w:pPr>
        <w:ind w:firstLine="900"/>
        <w:jc w:val="both"/>
      </w:pPr>
      <w:r w:rsidRPr="003651DF">
        <w:t>4.1.1</w:t>
      </w:r>
      <w:r w:rsidRPr="003651DF">
        <w:rPr>
          <w:lang w:val="uk-UA"/>
        </w:rPr>
        <w:t>3</w:t>
      </w:r>
      <w:r w:rsidRPr="003651DF">
        <w:t>. Готовить предложения по снижению размера родительской платы или не взимания ее с отдельных категорий родителей (законных представителей) в определяемых Учредителем муниципальных образовательных учреждениях случаях и порядке в соответствии с действующим законодательством.</w:t>
      </w:r>
    </w:p>
    <w:p w:rsidR="0010499D" w:rsidRPr="003651DF" w:rsidRDefault="0010499D" w:rsidP="003651DF">
      <w:pPr>
        <w:ind w:firstLine="900"/>
        <w:jc w:val="both"/>
      </w:pPr>
      <w:r w:rsidRPr="003651DF">
        <w:t>4.1.15. Пользоваться имуществом, находящимся в муниципальной собственности и переданным в оперативное управление Управлению, сдавать в аренду и безвозмездное пользование и т.д., в установленном законом порядке, для осуществления возложенных функций и решения поставленных задач.</w:t>
      </w:r>
    </w:p>
    <w:p w:rsidR="0010499D" w:rsidRPr="003651DF" w:rsidRDefault="0010499D" w:rsidP="003651DF">
      <w:pPr>
        <w:ind w:firstLine="900"/>
        <w:jc w:val="both"/>
      </w:pPr>
      <w:r w:rsidRPr="003651DF">
        <w:t>4.1.16. И</w:t>
      </w:r>
      <w:r w:rsidRPr="003651DF">
        <w:rPr>
          <w:lang w:val="uk-UA"/>
        </w:rPr>
        <w:t>здавать в пределах своей компетенции приказы, направленные на развитие муниципальной системы образования, обязательные для исполнения образовательными учреждениями, работниками Муниципального казённого учреждения «Центр по обеспечению деятельности образовательных учреждений» управления образования, молодежи и спорта администрации Джанкойского района и работниками Управления, контролировать их исполнение.</w:t>
      </w:r>
      <w:r w:rsidRPr="003651DF">
        <w:t xml:space="preserve"> </w:t>
      </w:r>
    </w:p>
    <w:p w:rsidR="0010499D" w:rsidRPr="003651DF" w:rsidRDefault="0010499D" w:rsidP="003651DF">
      <w:pPr>
        <w:ind w:firstLine="900"/>
        <w:jc w:val="both"/>
      </w:pPr>
      <w:r w:rsidRPr="003651DF">
        <w:t>4.1.17. Осуществлять соответствующие контрольные мероприятия в рамках ведомственного (учредительского) контроля</w:t>
      </w:r>
      <w:r w:rsidRPr="003651DF">
        <w:rPr>
          <w:lang w:val="uk-UA"/>
        </w:rPr>
        <w:t>, в том числе проводить комплексные и тематические проверки подведомственных образовательных организаций Джанкойского района.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>4.1.18. Вносить предложения Учредителю о приостановлении иной приносящей доход деятельности подведомственной образовательн</w:t>
      </w:r>
      <w:r w:rsidRPr="003651DF">
        <w:rPr>
          <w:lang w:val="uk-UA"/>
        </w:rPr>
        <w:t>ой</w:t>
      </w:r>
      <w:r w:rsidRPr="003651DF">
        <w:t xml:space="preserve"> организации, если она идет в ущерб образовательной деятельности, предусмотренной е</w:t>
      </w:r>
      <w:r w:rsidRPr="003651DF">
        <w:rPr>
          <w:lang w:val="uk-UA"/>
        </w:rPr>
        <w:t>го</w:t>
      </w:r>
      <w:r w:rsidRPr="003651DF">
        <w:t xml:space="preserve"> уставом.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>4.1.19. Осуществлять другие права, необходимые для реализации возложенных на Управление функций.</w:t>
      </w:r>
    </w:p>
    <w:p w:rsidR="0010499D" w:rsidRPr="003651DF" w:rsidRDefault="0010499D" w:rsidP="003651DF">
      <w:pPr>
        <w:ind w:firstLine="900"/>
        <w:jc w:val="both"/>
      </w:pPr>
      <w:r w:rsidRPr="003651DF">
        <w:t>4.1.20. Решать в пределах своей компетенции вопросы обеспечения социально-правовой защиты муниципальных служащих Управления, работников структурных подразделений Управления.</w:t>
      </w:r>
    </w:p>
    <w:p w:rsidR="0010499D" w:rsidRPr="003651DF" w:rsidRDefault="0010499D" w:rsidP="003651DF">
      <w:pPr>
        <w:ind w:firstLine="900"/>
        <w:jc w:val="both"/>
      </w:pPr>
      <w:r w:rsidRPr="003651DF">
        <w:t>4.2. Управление обязано:</w:t>
      </w:r>
    </w:p>
    <w:p w:rsidR="0010499D" w:rsidRPr="003651DF" w:rsidRDefault="0010499D" w:rsidP="003651DF">
      <w:pPr>
        <w:ind w:firstLine="900"/>
        <w:jc w:val="both"/>
      </w:pPr>
      <w:r w:rsidRPr="003651DF">
        <w:t>4.2.1. Соблюдать в своей деятельности права и свободы человека и гражданина.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4.2.2. Осуществлять свою деятельность в соответствии с действующим законодательством Российской Федерации и </w:t>
      </w:r>
      <w:r w:rsidRPr="003651DF">
        <w:rPr>
          <w:lang w:val="uk-UA"/>
        </w:rPr>
        <w:t>Республики Крым</w:t>
      </w:r>
      <w:r w:rsidRPr="003651DF">
        <w:t>, а также муниципальными правовыми актами, настоящим Положением.</w:t>
      </w:r>
    </w:p>
    <w:p w:rsidR="0010499D" w:rsidRPr="003651DF" w:rsidRDefault="0010499D" w:rsidP="003651DF">
      <w:pPr>
        <w:ind w:firstLine="900"/>
        <w:jc w:val="both"/>
      </w:pPr>
      <w:r w:rsidRPr="003651DF">
        <w:t>4.2.3. Выполнять в установленные сроки поручения администрации Джанкойского района.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 4.2.4. Предоставлять сведения по запросам органов государственной власти и органов местного самоуправления   по вопросам деятельности Управления.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 xml:space="preserve">4.2.5. Своевременно и целевым образом использовать бюджетные средства, выделенные на цели и задачи деятельности Управления, в соответствии с настоящим Положением, предоставлять отчеты об их освоении.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4.2.6. Обеспечивать учет и сохранность документов (управленческих, финансово-хозяйственных, по личному составу) и др., передачу их на хранение в архивные фонды в соответствии с согласованным перечнем документов. </w:t>
      </w:r>
    </w:p>
    <w:p w:rsidR="0010499D" w:rsidRPr="003651DF" w:rsidRDefault="0010499D" w:rsidP="003651DF">
      <w:pPr>
        <w:ind w:firstLine="900"/>
        <w:jc w:val="both"/>
      </w:pPr>
      <w:r w:rsidRPr="003651DF">
        <w:t>4.2.7. Обеспечивать сохранность документов по личному составу, своевременно передавать их  правопреемнику  /при реорганизации/ или в архив /при ликвидации/.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4.2.8. Выдавать справки о стаже  работы, пребывании в отпусках, копий документов по личному составу, и других документов, подтверждающих трудовые отношения руководителей образовательных учреждений Джанкойского района, подведомственных управлению образования, молодежи и спорта администрации Джанкойского района Республики Крым. </w:t>
      </w:r>
    </w:p>
    <w:p w:rsidR="0010499D" w:rsidRPr="003651DF" w:rsidRDefault="0010499D" w:rsidP="003651DF">
      <w:pPr>
        <w:ind w:firstLine="900"/>
        <w:jc w:val="both"/>
      </w:pPr>
      <w:r w:rsidRPr="003651DF">
        <w:t>4.2.9. Давать разъяснения юридическим и физическим лицам по вопросам, входящим в компетенцию управления образования, молодежи и спорта.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4.3. В соответствии с главой 8 «Заключительные и переходные положения» Закона Республики Крым от 14.08.2014 № 50-ЗРК «Об архивном деле в Республике Крым» в связи с ликвидацией отдела образования Джанкойской районной государственной администрации Автономной Республики Крым,  Джанкойской районной детско-юношеской спортивной школы Автономной Республики Крым и передачей на долговременное хранение документов вновь созданному управлению образования, молодежи и спорта администрации Джанкойского района Республики Крым, выполняющему аналогичные функции и полномочия, зарегистрированному в Едином государственном реестре юридических лиц Российской Федерации, которое обеспечивает сохранность переданных документов на основании договоров, заключенных Управлением с соответствующими архивным учреждением администрации Джанкойского района, в течение сроков их хранения, установленных федеральными законами, иными нормативными правовыми актами Российской Федерации. Управление образования, молодежи и спорта администрации Джанкойского района Республики Крым на правах ответственного хранителя документов, в том числе по личному составу, ликвидированного отдела образования Джанкойской районной государственной администрации Автономной Республики Крым, уполномочено выдавать справки о стаже  работы, пребывании в отпусках, копий документов по личному составу, и других документов, подтверждающих трудовые отношения работников Джанкойской районной детско-юношеской спортивной школы Автономной Республики Крым, отдела образования Джанкойской районной государственной администрации Автономной Республики Крым, учебных заведений Джанкойского района Автономной Республики Крым, которые входили в сферу управления отдела образования Джанкойской районной государственной администрации Автономной Республики Крым. </w:t>
      </w:r>
    </w:p>
    <w:p w:rsidR="0010499D" w:rsidRPr="003651DF" w:rsidRDefault="0010499D" w:rsidP="003651DF">
      <w:pPr>
        <w:ind w:firstLine="900"/>
        <w:jc w:val="both"/>
      </w:pPr>
      <w:r w:rsidRPr="003651DF">
        <w:t>4.5. Координировать деятельность подведомственных образовательных учреждений Джанкойского района.</w:t>
      </w:r>
    </w:p>
    <w:p w:rsidR="0010499D" w:rsidRPr="003651DF" w:rsidRDefault="0010499D" w:rsidP="003651DF">
      <w:pPr>
        <w:ind w:firstLine="709"/>
        <w:jc w:val="center"/>
        <w:rPr>
          <w:b/>
        </w:rPr>
      </w:pPr>
      <w:r w:rsidRPr="003651DF">
        <w:rPr>
          <w:b/>
        </w:rPr>
        <w:t xml:space="preserve"> V. Организация деятельности Управления</w:t>
      </w:r>
    </w:p>
    <w:p w:rsidR="0010499D" w:rsidRPr="003651DF" w:rsidRDefault="0010499D" w:rsidP="003651DF">
      <w:pPr>
        <w:ind w:firstLine="900"/>
        <w:jc w:val="both"/>
      </w:pPr>
      <w:r w:rsidRPr="003651DF">
        <w:t>5.1. Управление возглавляет начальник (далее - начальник Управления), назначаемый на должность</w:t>
      </w:r>
      <w:r w:rsidRPr="003651DF">
        <w:rPr>
          <w:lang w:val="uk-UA"/>
        </w:rPr>
        <w:t xml:space="preserve"> и освобождаемый от должности главой администрации Джанкойского района в соответствии с Трудовым кодексом Российской Федерации, законодательством о муниципальной службе или иными законодательными, нормативними и правовими актами Российской Федерации и Республики Крым.</w:t>
      </w:r>
      <w:r w:rsidRPr="003651DF">
        <w:t xml:space="preserve"> </w:t>
      </w:r>
    </w:p>
    <w:p w:rsidR="0010499D" w:rsidRPr="003651DF" w:rsidRDefault="0010499D" w:rsidP="003651DF">
      <w:pPr>
        <w:ind w:firstLine="900"/>
        <w:jc w:val="both"/>
      </w:pPr>
      <w:r w:rsidRPr="003651DF">
        <w:t>5.2. Начальник Управления:</w:t>
      </w:r>
    </w:p>
    <w:p w:rsidR="0010499D" w:rsidRPr="003651DF" w:rsidRDefault="0010499D" w:rsidP="003651DF">
      <w:pPr>
        <w:ind w:firstLine="900"/>
        <w:jc w:val="both"/>
      </w:pPr>
      <w:r w:rsidRPr="003651DF">
        <w:t>5.2.1. Организует работу Управления в соответствии с возложенными на него задачами и функциями.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>5.2.2. Руководит деятельностью Управления на принципах единоначалия.</w:t>
      </w:r>
    </w:p>
    <w:p w:rsidR="0010499D" w:rsidRPr="003651DF" w:rsidRDefault="0010499D" w:rsidP="003651DF">
      <w:pPr>
        <w:ind w:firstLine="900"/>
        <w:jc w:val="both"/>
      </w:pPr>
      <w:r w:rsidRPr="003651DF">
        <w:t>5.2.3. Организует работу Управления, издает в пределах своей компетенции приказы,  дает указания по вопросам деятельности Управления,</w:t>
      </w:r>
      <w:r w:rsidRPr="003651DF">
        <w:rPr>
          <w:lang w:val="uk-UA"/>
        </w:rPr>
        <w:t xml:space="preserve"> обязательные для исполнения работниками Управления, подведомственными образовательными организациями, директором и работниками Муниципального казённого учреждения «Центр по обеспечению деятельности образовательных учреждений» управления образования, молодежи и спорта администрации Джанкойского района Республики Крым,</w:t>
      </w:r>
      <w:r w:rsidRPr="003651DF">
        <w:t xml:space="preserve"> контролирует их исполнение, проводит совещания, заседания коллегии и др.  </w:t>
      </w:r>
    </w:p>
    <w:p w:rsidR="0010499D" w:rsidRPr="003651DF" w:rsidRDefault="0010499D" w:rsidP="003651DF">
      <w:pPr>
        <w:ind w:firstLine="900"/>
        <w:jc w:val="both"/>
      </w:pPr>
      <w:r w:rsidRPr="003651DF">
        <w:t>5.2.4. Подписывает документы от имени управления образования, молодежи и спорта, изданные в переделах его компетенции.</w:t>
      </w:r>
    </w:p>
    <w:p w:rsidR="0010499D" w:rsidRPr="003651DF" w:rsidRDefault="0010499D" w:rsidP="003651DF">
      <w:pPr>
        <w:ind w:firstLine="900"/>
        <w:jc w:val="both"/>
      </w:pPr>
      <w:r w:rsidRPr="003651DF">
        <w:t>5.2.5. Определяет должностные обязанности и степень ответственности муниципальных служащих Управления.</w:t>
      </w:r>
    </w:p>
    <w:p w:rsidR="0010499D" w:rsidRPr="003651DF" w:rsidRDefault="0010499D" w:rsidP="003651DF">
      <w:pPr>
        <w:ind w:firstLine="900"/>
        <w:jc w:val="both"/>
      </w:pPr>
      <w:r w:rsidRPr="003651DF">
        <w:t>5.2.6. Самостоятельно принимает решения по вопросам, отнесенным к компетенции Управления.</w:t>
      </w:r>
    </w:p>
    <w:p w:rsidR="0010499D" w:rsidRPr="003651DF" w:rsidRDefault="0010499D" w:rsidP="003651DF">
      <w:pPr>
        <w:ind w:firstLine="900"/>
        <w:jc w:val="both"/>
      </w:pPr>
      <w:r w:rsidRPr="003651DF">
        <w:t>5.2.7. Решает вопросы командирования сотрудников Управления.</w:t>
      </w:r>
    </w:p>
    <w:p w:rsidR="0010499D" w:rsidRPr="003651DF" w:rsidRDefault="0010499D" w:rsidP="003651DF">
      <w:pPr>
        <w:ind w:firstLine="900"/>
        <w:jc w:val="both"/>
      </w:pPr>
      <w:r w:rsidRPr="003651DF">
        <w:t>5.2.8. Проводит личный прием граждан, определяет порядок и несет персональную ответственность за организацию приема и рассмотрение предложений, заявлений и жалоб граждан должностными лицами управления образования, молодежи и спорта, входящим в его компетенцию.</w:t>
      </w:r>
    </w:p>
    <w:p w:rsidR="0010499D" w:rsidRPr="003651DF" w:rsidRDefault="0010499D" w:rsidP="003651DF">
      <w:pPr>
        <w:ind w:firstLine="900"/>
        <w:jc w:val="both"/>
      </w:pPr>
      <w:r w:rsidRPr="003651DF">
        <w:rPr>
          <w:lang w:val="uk-UA"/>
        </w:rPr>
        <w:t>5.2.9. И</w:t>
      </w:r>
      <w:r w:rsidRPr="003651DF">
        <w:t xml:space="preserve">инициирует поощрение муниципальных служащих Управления по согласованию с главой администрации </w:t>
      </w:r>
      <w:r w:rsidRPr="003651DF">
        <w:rPr>
          <w:lang w:val="uk-UA"/>
        </w:rPr>
        <w:t>Джанкойского</w:t>
      </w:r>
      <w:r w:rsidRPr="003651DF">
        <w:t xml:space="preserve"> района и привлечение к дисциплинарной ответственности муниципальных служащих Управления.</w:t>
      </w:r>
    </w:p>
    <w:p w:rsidR="0010499D" w:rsidRPr="003651DF" w:rsidRDefault="0010499D" w:rsidP="003651DF">
      <w:pPr>
        <w:ind w:firstLine="900"/>
        <w:jc w:val="both"/>
      </w:pPr>
      <w:r w:rsidRPr="003651DF">
        <w:t>5.2.10. Готовит проекты положений о структурных подразделениях Управления, должностные инструкции работников Управления, руководителей подведомственных  образовательных учреждений.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>5.2.11. Назначает в установленном порядке на должность</w:t>
      </w:r>
      <w:r w:rsidRPr="003651DF">
        <w:rPr>
          <w:lang w:val="uk-UA"/>
        </w:rPr>
        <w:t xml:space="preserve"> </w:t>
      </w:r>
      <w:r w:rsidRPr="003651DF">
        <w:t xml:space="preserve">и освобождает от должности </w:t>
      </w:r>
      <w:r w:rsidRPr="003651DF">
        <w:rPr>
          <w:lang w:val="uk-UA"/>
        </w:rPr>
        <w:t>руководителей подведомственных муниципальных образовательных учреждений Джанкойского района Республики Крым</w:t>
      </w:r>
      <w:r w:rsidRPr="003651DF">
        <w:t xml:space="preserve">, заключает, изменяет и прекращает трудовые договоры (контракты) с ними, по согласованию с главой администрации Джанкойского района, принимает решения о поощрении и применении к руководителям подведомственных образовательных организаций дисциплинарных взысканий; согласует с </w:t>
      </w:r>
      <w:r w:rsidRPr="003651DF">
        <w:rPr>
          <w:lang w:val="uk-UA"/>
        </w:rPr>
        <w:t>главой администрации района</w:t>
      </w:r>
      <w:r w:rsidRPr="003651DF">
        <w:t xml:space="preserve"> кандидатуры при назначении на должность руководителя муниципальной образовательной</w:t>
      </w:r>
      <w:r w:rsidRPr="003651DF">
        <w:rPr>
          <w:lang w:val="uk-UA"/>
        </w:rPr>
        <w:t xml:space="preserve"> организации Джанкойского района в соответствии с наделенными полномочиями. </w:t>
      </w:r>
    </w:p>
    <w:p w:rsidR="0010499D" w:rsidRPr="003651DF" w:rsidRDefault="0010499D" w:rsidP="003651DF">
      <w:pPr>
        <w:tabs>
          <w:tab w:val="left" w:pos="1080"/>
        </w:tabs>
        <w:ind w:firstLine="540"/>
        <w:jc w:val="both"/>
      </w:pPr>
      <w:r w:rsidRPr="003651DF">
        <w:rPr>
          <w:lang w:val="uk-UA"/>
        </w:rPr>
        <w:tab/>
        <w:t xml:space="preserve">Ведет </w:t>
      </w:r>
      <w:r w:rsidRPr="003651DF">
        <w:t xml:space="preserve">учет, оформление, хранение трудовых книжек, личных дел и документации о назначении, объявлении поощрений и взысканий, аттестации и увольнении руководителей подведомственных муниципальных  образовательных учреждений. </w:t>
      </w:r>
    </w:p>
    <w:p w:rsidR="0010499D" w:rsidRPr="003651DF" w:rsidRDefault="0010499D" w:rsidP="003651DF">
      <w:pPr>
        <w:tabs>
          <w:tab w:val="left" w:pos="1080"/>
        </w:tabs>
        <w:ind w:firstLine="540"/>
        <w:jc w:val="both"/>
      </w:pPr>
      <w:r w:rsidRPr="003651DF">
        <w:tab/>
        <w:t>Осуществляет с руководителями подведомственных муниципальных образовательных учреждений трудовых и иных непосредственно с ними связанных отношений в соответствии с Трудовым  кодексом Российской Федерации,  другими федеральными законами.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5.2.12. Назначает на должность и увольняет с должности директора Муниципального казённого учреждения «Центр по обеспечению деятельности образовательных учреждений» управления образования, молодежи и спорта администрации Джанкойского района Республики Крым (далее по тексту – дирекитор Центра) по согласованию с главой администрации Джанкойского района. Заключает, расторгает, перезаключает трудововой договор до истечения срока по условиям предусмотренным трудовым договором и Трудовым кодексом  Российской Федерации с директором Муниципального казённого учреждения «Центр по обеспечению деятельности образовательных учреждений» управления образования, молодежи и спорта администрации Джанкойского района Республики Крым. Осуществляет иные полномочия в соответствии с действующим Трудовым законодательством Российской Федерации. 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5.2.13. Определяет должностные обязанности директора </w:t>
      </w:r>
      <w:r w:rsidRPr="003651DF">
        <w:rPr>
          <w:lang w:val="uk-UA"/>
        </w:rPr>
        <w:t xml:space="preserve">Муниципального казённого учреждения «Центр по обеспечению деятельности образовательных учреждений» управления образования, молодежи и спорта администрации Джанкойского района Республики Крым, </w:t>
      </w:r>
      <w:r w:rsidRPr="003651DF">
        <w:t>утверждает должностную инструкцию директора Центра.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5.2.14. Согласует кандидатуры работников Муниципального казённого учреждения «Центр по обеспечению деятельности образовательных учреждений» управления образования, молодежи и спорта администрации Джанкойского района Республики Крым при назначении на должность и увольнении с должности. </w:t>
      </w:r>
    </w:p>
    <w:p w:rsidR="0010499D" w:rsidRPr="003651DF" w:rsidRDefault="0010499D" w:rsidP="003651DF">
      <w:pPr>
        <w:ind w:firstLine="900"/>
        <w:jc w:val="both"/>
      </w:pPr>
      <w:r w:rsidRPr="003651DF">
        <w:t>5.2.15. Обеспечивает соблюдение законов, нормативных правовых актов Российской Федерации, законов и нормативных правовых актов Республики Крым, муниципальных правовых актов органов местного самоуправления, настоящего Положения.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>5.2.16. Действует без доверенности от имени Управления, представляет его интересы в государственных органах, предприятиях, организациях, учреждениях, распоряжается имуществом в пределах своей компетенции, совершает в установленном порядке сделки от имени Управления, заключает договоры, выдает доверенности на представление интересов Управления во всех предприятиях, учреждениях, организациях, суде.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5.2.17. Открывает и закрывает счета в территориальном органе Федерального казначейства и финансовых учреждениях Российской Федерации, совершает по ним операции, подписывает финансовые документы;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>5.2.18. В</w:t>
      </w:r>
      <w:r w:rsidRPr="003651DF">
        <w:rPr>
          <w:lang w:val="uk-UA"/>
        </w:rPr>
        <w:t>едет личный прием и рассмотрение заявлений и обращений граждан, принимает по ним решения.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rPr>
          <w:lang w:val="uk-UA"/>
        </w:rPr>
        <w:t>5.2.19. Осуществляет другие полномочия в соответствии с законодательством Российской Федерации, Республики Крым, муниципальными правовыми актами.</w:t>
      </w:r>
    </w:p>
    <w:p w:rsidR="0010499D" w:rsidRPr="003651DF" w:rsidRDefault="0010499D" w:rsidP="003651DF">
      <w:pPr>
        <w:ind w:firstLine="900"/>
        <w:jc w:val="both"/>
      </w:pPr>
      <w:r w:rsidRPr="003651DF">
        <w:t>5.3. В период отсутствия начальника его обязанности исполняет заместитель начальника, который несет персональную ответственность за надлежащее исполнение возложенных на Управление задач и функций.</w:t>
      </w:r>
    </w:p>
    <w:p w:rsidR="0010499D" w:rsidRPr="003651DF" w:rsidRDefault="0010499D" w:rsidP="003651DF">
      <w:pPr>
        <w:ind w:firstLine="900"/>
        <w:jc w:val="both"/>
      </w:pPr>
      <w:r w:rsidRPr="003651DF">
        <w:t xml:space="preserve">5.4. Работники Управления, исполняющие обязанности по должности муниципальной службы, являются муниципальными служащими и руководствуются в своей деятельности законодательством о муниципальной службе, Трудовым кодексом Российской Федерации, должностными инструкциями и правилами внутреннего трудового распорядка. Работники, осуществляющие техническое обеспечение деятельности Управления, руководствуются в своей деятельности Трудовым кодексом Российской Федерации, должностными инструкциями и правилами внутреннего трудового распорядка Управления. </w:t>
      </w:r>
    </w:p>
    <w:p w:rsidR="0010499D" w:rsidRPr="003651DF" w:rsidRDefault="0010499D" w:rsidP="003651DF">
      <w:pPr>
        <w:ind w:firstLine="709"/>
        <w:jc w:val="center"/>
        <w:rPr>
          <w:b/>
        </w:rPr>
      </w:pPr>
      <w:r w:rsidRPr="003651DF">
        <w:rPr>
          <w:b/>
          <w:lang w:val="uk-UA"/>
        </w:rPr>
        <w:t>VI</w:t>
      </w:r>
      <w:r w:rsidRPr="003651DF">
        <w:rPr>
          <w:b/>
        </w:rPr>
        <w:t xml:space="preserve">. Финансовые основы деятельности Управления. </w:t>
      </w:r>
    </w:p>
    <w:p w:rsidR="0010499D" w:rsidRPr="003651DF" w:rsidRDefault="0010499D" w:rsidP="003651DF">
      <w:pPr>
        <w:widowControl w:val="0"/>
        <w:autoSpaceDE w:val="0"/>
        <w:autoSpaceDN w:val="0"/>
        <w:adjustRightInd w:val="0"/>
        <w:ind w:firstLine="900"/>
        <w:jc w:val="both"/>
      </w:pPr>
      <w:r w:rsidRPr="003651DF">
        <w:t xml:space="preserve">6.1. Финансирование Управления осуществляется за счет бюджетных ассигнований. </w:t>
      </w:r>
    </w:p>
    <w:p w:rsidR="0010499D" w:rsidRPr="003651DF" w:rsidRDefault="0010499D" w:rsidP="003651DF">
      <w:pPr>
        <w:widowControl w:val="0"/>
        <w:autoSpaceDE w:val="0"/>
        <w:autoSpaceDN w:val="0"/>
        <w:adjustRightInd w:val="0"/>
        <w:ind w:firstLine="900"/>
        <w:jc w:val="both"/>
      </w:pPr>
      <w:r w:rsidRPr="003651DF">
        <w:t xml:space="preserve">6.2. Управление образования является главным распорядителем бюджетных средств. </w:t>
      </w:r>
    </w:p>
    <w:p w:rsidR="0010499D" w:rsidRPr="003651DF" w:rsidRDefault="0010499D" w:rsidP="003651DF">
      <w:pPr>
        <w:ind w:firstLine="900"/>
        <w:jc w:val="both"/>
        <w:rPr>
          <w:lang w:val="uk-UA"/>
        </w:rPr>
      </w:pPr>
      <w:r w:rsidRPr="003651DF">
        <w:t xml:space="preserve">6.3. </w:t>
      </w:r>
      <w:r w:rsidRPr="003651DF">
        <w:rPr>
          <w:lang w:val="uk-UA"/>
        </w:rPr>
        <w:t>Бухгалтерский учет и статистическая отчетность подведомственных образовательных учреждений Джанкойского района осуществляется в соответствии с действующим законодательством и ведется централизованной бухгалтерией Муниципального казённого учреждения «Центр по обеспечению деятельности образовательных учреждений» управления образования, молодежи и спорта администрации Джанкойского района Республики Крым в соответствии с заключенным договором (соглашением).</w:t>
      </w:r>
    </w:p>
    <w:p w:rsidR="0010499D" w:rsidRPr="003651DF" w:rsidRDefault="0010499D" w:rsidP="003651DF">
      <w:pPr>
        <w:widowControl w:val="0"/>
        <w:autoSpaceDE w:val="0"/>
        <w:autoSpaceDN w:val="0"/>
        <w:adjustRightInd w:val="0"/>
        <w:ind w:firstLine="900"/>
        <w:jc w:val="both"/>
        <w:rPr>
          <w:b/>
          <w:i/>
          <w:lang w:val="uk-UA"/>
        </w:rPr>
      </w:pPr>
      <w:r w:rsidRPr="003651DF">
        <w:rPr>
          <w:lang w:val="uk-UA"/>
        </w:rPr>
        <w:t xml:space="preserve">6.4. Финансово-хозяйственной деятельность,  руководство по порядку ведения учета и отчетности в подведомственных Управлению муниципальных образовательных учреждениях,  контроль за достоверностью финансовой отчетности подведомственных муниципальных образовательных учреждений осуществляется Муниципальным казённым учреждением «Центр по обеспечению деятельности образовательных учреждений» управления образования, молодежи и спорта администрации Джанкойского района Республики Крым в сответстви с заключенными договорами (соглашениями). </w:t>
      </w:r>
      <w:r w:rsidRPr="003651DF">
        <w:rPr>
          <w:b/>
          <w:i/>
          <w:lang w:val="uk-UA"/>
        </w:rPr>
        <w:t xml:space="preserve"> </w:t>
      </w:r>
    </w:p>
    <w:p w:rsidR="0010499D" w:rsidRPr="003651DF" w:rsidRDefault="0010499D" w:rsidP="003651DF">
      <w:pPr>
        <w:widowControl w:val="0"/>
        <w:autoSpaceDE w:val="0"/>
        <w:autoSpaceDN w:val="0"/>
        <w:adjustRightInd w:val="0"/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6.5. Управление оказывает содействие подведомственным муниципальным образовательным учреждениям в привлечении инвестиций для развития муниципальной системы образования. </w:t>
      </w:r>
    </w:p>
    <w:p w:rsidR="0010499D" w:rsidRPr="003651DF" w:rsidRDefault="0010499D" w:rsidP="003651DF">
      <w:pPr>
        <w:widowControl w:val="0"/>
        <w:autoSpaceDE w:val="0"/>
        <w:autoSpaceDN w:val="0"/>
        <w:adjustRightInd w:val="0"/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6.6. Управление составляет бюджетную роспись на основании местных нормативов финансирования, распределяет лимиты бюджетних обязательств по подведомственным получателям бюджетных средств. </w:t>
      </w:r>
    </w:p>
    <w:p w:rsidR="0010499D" w:rsidRPr="003651DF" w:rsidRDefault="0010499D" w:rsidP="003651DF">
      <w:pPr>
        <w:widowControl w:val="0"/>
        <w:autoSpaceDE w:val="0"/>
        <w:autoSpaceDN w:val="0"/>
        <w:adjustRightInd w:val="0"/>
        <w:ind w:firstLine="900"/>
        <w:jc w:val="both"/>
        <w:rPr>
          <w:lang w:val="uk-UA"/>
        </w:rPr>
      </w:pPr>
      <w:r w:rsidRPr="003651DF">
        <w:rPr>
          <w:lang w:val="uk-UA"/>
        </w:rPr>
        <w:t xml:space="preserve">6.7. Управление осуществляет контроль за использованием бюджетних средств в подведомственных образовательных учреждениях. </w:t>
      </w:r>
    </w:p>
    <w:p w:rsidR="0010499D" w:rsidRPr="003651DF" w:rsidRDefault="0010499D" w:rsidP="003651DF">
      <w:pPr>
        <w:widowControl w:val="0"/>
        <w:autoSpaceDE w:val="0"/>
        <w:autoSpaceDN w:val="0"/>
        <w:adjustRightInd w:val="0"/>
        <w:ind w:firstLine="900"/>
        <w:jc w:val="both"/>
        <w:rPr>
          <w:lang w:val="uk-UA"/>
        </w:rPr>
      </w:pPr>
      <w:r w:rsidRPr="003651DF">
        <w:rPr>
          <w:lang w:val="uk-UA"/>
        </w:rPr>
        <w:t>6.8. Имущество Управления является муниципальной собственностью и закреплено за Управлением на праве оперативного управления.</w:t>
      </w:r>
    </w:p>
    <w:p w:rsidR="0010499D" w:rsidRPr="003651DF" w:rsidRDefault="0010499D" w:rsidP="003651DF">
      <w:pPr>
        <w:pStyle w:val="NormalWeb"/>
        <w:shd w:val="clear" w:color="auto" w:fill="FFFFFF"/>
        <w:spacing w:before="0" w:beforeAutospacing="0" w:after="0" w:afterAutospacing="0"/>
        <w:ind w:firstLine="900"/>
        <w:jc w:val="center"/>
        <w:rPr>
          <w:b/>
          <w:bCs/>
        </w:rPr>
      </w:pPr>
      <w:r w:rsidRPr="003651DF">
        <w:rPr>
          <w:b/>
          <w:bCs/>
        </w:rPr>
        <w:t>VII.        Ответственность Управления</w:t>
      </w:r>
    </w:p>
    <w:p w:rsidR="0010499D" w:rsidRPr="003651DF" w:rsidRDefault="0010499D" w:rsidP="003651DF">
      <w:pPr>
        <w:pStyle w:val="NormalWeb"/>
        <w:shd w:val="clear" w:color="auto" w:fill="FFFFFF"/>
        <w:spacing w:before="0" w:beforeAutospacing="0" w:after="0" w:afterAutospacing="0"/>
        <w:ind w:left="192" w:firstLine="708"/>
        <w:jc w:val="both"/>
        <w:rPr>
          <w:bCs/>
        </w:rPr>
      </w:pPr>
      <w:r w:rsidRPr="003651DF">
        <w:rPr>
          <w:bCs/>
        </w:rPr>
        <w:t>7.1. Управление образования, молодежи и спорта несет ответственность:</w:t>
      </w:r>
    </w:p>
    <w:p w:rsidR="0010499D" w:rsidRPr="003651DF" w:rsidRDefault="0010499D" w:rsidP="003651DF">
      <w:pPr>
        <w:pStyle w:val="NormalWeb"/>
        <w:shd w:val="clear" w:color="auto" w:fill="FFFFFF"/>
        <w:spacing w:before="0" w:beforeAutospacing="0" w:after="0" w:afterAutospacing="0"/>
        <w:ind w:firstLine="900"/>
        <w:jc w:val="both"/>
        <w:rPr>
          <w:bCs/>
        </w:rPr>
      </w:pPr>
      <w:r w:rsidRPr="003651DF">
        <w:rPr>
          <w:bCs/>
        </w:rPr>
        <w:t>7.1.1. За реализацию прав граждан, на получение установленного Федеральным законом от 29.12.2012  № 273-ФЗ «Об образовании в Российской Федерации» обязательного образования.</w:t>
      </w:r>
    </w:p>
    <w:p w:rsidR="0010499D" w:rsidRPr="003651DF" w:rsidRDefault="0010499D" w:rsidP="003651DF">
      <w:pPr>
        <w:pStyle w:val="NormalWeb"/>
        <w:shd w:val="clear" w:color="auto" w:fill="FFFFFF"/>
        <w:spacing w:before="0" w:beforeAutospacing="0" w:after="0" w:afterAutospacing="0"/>
        <w:ind w:firstLine="900"/>
        <w:jc w:val="both"/>
        <w:rPr>
          <w:bCs/>
        </w:rPr>
      </w:pPr>
      <w:r w:rsidRPr="003651DF">
        <w:rPr>
          <w:bCs/>
        </w:rPr>
        <w:t>7.1.2.  За своевременную подготовку статистических показателей образовательного процесса в муниципальных образовательных учреждениях.</w:t>
      </w:r>
    </w:p>
    <w:p w:rsidR="0010499D" w:rsidRPr="003651DF" w:rsidRDefault="0010499D" w:rsidP="003651DF">
      <w:pPr>
        <w:pStyle w:val="NormalWeb"/>
        <w:shd w:val="clear" w:color="auto" w:fill="FFFFFF"/>
        <w:spacing w:before="0" w:beforeAutospacing="0" w:after="0" w:afterAutospacing="0"/>
        <w:ind w:firstLine="900"/>
        <w:jc w:val="both"/>
        <w:rPr>
          <w:bCs/>
        </w:rPr>
      </w:pPr>
      <w:r w:rsidRPr="003651DF">
        <w:rPr>
          <w:bCs/>
        </w:rPr>
        <w:t>7.2. Начальник управления образования, молодежи и спорта несет персональную ответственность за невыполнение задач и функций, возложенных на начальника управления образования, молодежи и спорта.</w:t>
      </w:r>
    </w:p>
    <w:p w:rsidR="0010499D" w:rsidRPr="003651DF" w:rsidRDefault="0010499D" w:rsidP="003651DF">
      <w:pPr>
        <w:pStyle w:val="NormalWeb"/>
        <w:shd w:val="clear" w:color="auto" w:fill="FFFFFF"/>
        <w:spacing w:before="0" w:beforeAutospacing="0" w:after="0" w:afterAutospacing="0"/>
        <w:ind w:firstLine="900"/>
        <w:jc w:val="both"/>
        <w:rPr>
          <w:bCs/>
        </w:rPr>
      </w:pPr>
      <w:r w:rsidRPr="003651DF">
        <w:rPr>
          <w:bCs/>
        </w:rPr>
        <w:t>7.3.  Работники управления образования, молодежи и спорта несут персональную ответственность за невыполнение  должностных обязанностей.</w:t>
      </w:r>
    </w:p>
    <w:p w:rsidR="0010499D" w:rsidRPr="003651DF" w:rsidRDefault="0010499D" w:rsidP="003651DF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3651DF">
        <w:rPr>
          <w:b/>
          <w:bCs/>
        </w:rPr>
        <w:t>VIII.       Взаимодействие</w:t>
      </w:r>
    </w:p>
    <w:p w:rsidR="0010499D" w:rsidRPr="003651DF" w:rsidRDefault="0010499D" w:rsidP="003651DF">
      <w:pPr>
        <w:shd w:val="clear" w:color="auto" w:fill="FFFFFF"/>
        <w:ind w:firstLine="900"/>
        <w:jc w:val="both"/>
      </w:pPr>
      <w:r w:rsidRPr="003651DF">
        <w:t>8.1. Управление осуществляет свою деятельность во взаимодействии с исполнительными и государственными органами местного самоуправления Джанкойского  района, Министерством образования, науки и молодежи Республики Крым, Министерством спорта Республики Крым, другими ведомствами, учреждениями, организациями, предприятиями Джанкойского района, Республики Крым и субъектов Российской Федерации, общественными организациями.</w:t>
      </w:r>
    </w:p>
    <w:p w:rsidR="0010499D" w:rsidRPr="003651DF" w:rsidRDefault="0010499D" w:rsidP="003651DF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3651DF">
        <w:rPr>
          <w:b/>
          <w:bCs/>
        </w:rPr>
        <w:t xml:space="preserve">    IХ.   Реорганизация и ликвидация Управления</w:t>
      </w:r>
    </w:p>
    <w:p w:rsidR="0010499D" w:rsidRPr="003651DF" w:rsidRDefault="0010499D" w:rsidP="003651DF">
      <w:pPr>
        <w:ind w:firstLine="900"/>
        <w:jc w:val="both"/>
      </w:pPr>
      <w:r w:rsidRPr="003651DF">
        <w:t>9.1. Ликвидация либо реорганизация (слияние, присоединение, выделение, разделение, преобразование) Управления осуществляются</w:t>
      </w:r>
      <w:r w:rsidRPr="003651DF">
        <w:rPr>
          <w:lang w:val="uk-UA"/>
        </w:rPr>
        <w:t xml:space="preserve"> </w:t>
      </w:r>
      <w:r w:rsidRPr="003651DF">
        <w:t xml:space="preserve"> в случаях и в порядке, установленных действующим законодательством и  производится по решению главы администрации Джанкойского района Республики Крым в соответствии с действующим законодательством Российской Федерации.</w:t>
      </w:r>
    </w:p>
    <w:p w:rsidR="0010499D" w:rsidRPr="003651DF" w:rsidRDefault="0010499D" w:rsidP="003651DF">
      <w:pPr>
        <w:ind w:firstLine="900"/>
        <w:jc w:val="both"/>
      </w:pPr>
      <w:r w:rsidRPr="003651DF">
        <w:t>9.2. При реорганизации или ликвидации Управления увольняемым сотрудникам гарантируется соблюдение их прав и интересов в соответствии с действующим законодательством Российской Федерации.</w:t>
      </w:r>
    </w:p>
    <w:p w:rsidR="0010499D" w:rsidRPr="003651DF" w:rsidRDefault="0010499D" w:rsidP="003651DF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3651DF">
        <w:rPr>
          <w:b/>
          <w:bCs/>
        </w:rPr>
        <w:t>Х.  Заключительные положения</w:t>
      </w:r>
    </w:p>
    <w:p w:rsidR="0010499D" w:rsidRPr="003651DF" w:rsidRDefault="0010499D" w:rsidP="003651DF">
      <w:pPr>
        <w:ind w:firstLine="900"/>
        <w:jc w:val="both"/>
      </w:pPr>
      <w:r w:rsidRPr="003651DF">
        <w:t>10.1.  Положение вступает в силу с момента его регистрации в установленном законом порядке.</w:t>
      </w:r>
    </w:p>
    <w:p w:rsidR="0010499D" w:rsidRPr="003651DF" w:rsidRDefault="0010499D" w:rsidP="003651DF">
      <w:pPr>
        <w:ind w:firstLine="900"/>
        <w:jc w:val="both"/>
      </w:pPr>
      <w:r w:rsidRPr="003651DF">
        <w:t>10.2. Изменения и дополнения в настоящее Положение вносятся в установленном порядке по мерее необходимости по инициативе управления образования, молодежи и спорта администрации Джанкойского района и утверждается постановлением администрации Джанкойского района.</w:t>
      </w:r>
    </w:p>
    <w:p w:rsidR="0010499D" w:rsidRPr="003651DF" w:rsidRDefault="0010499D" w:rsidP="003651DF">
      <w:pPr>
        <w:ind w:firstLine="900"/>
        <w:jc w:val="both"/>
      </w:pPr>
    </w:p>
    <w:p w:rsidR="0010499D" w:rsidRPr="003651DF" w:rsidRDefault="0010499D" w:rsidP="003651DF">
      <w:pPr>
        <w:ind w:firstLine="709"/>
        <w:jc w:val="center"/>
      </w:pPr>
      <w:r w:rsidRPr="003651DF">
        <w:t>_________________</w:t>
      </w:r>
    </w:p>
    <w:sectPr w:rsidR="0010499D" w:rsidRPr="003651DF" w:rsidSect="003651DF">
      <w:headerReference w:type="even" r:id="rId7"/>
      <w:headerReference w:type="default" r:id="rId8"/>
      <w:pgSz w:w="11906" w:h="16838"/>
      <w:pgMar w:top="540" w:right="566" w:bottom="53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99D" w:rsidRDefault="0010499D">
      <w:r>
        <w:separator/>
      </w:r>
    </w:p>
  </w:endnote>
  <w:endnote w:type="continuationSeparator" w:id="0">
    <w:p w:rsidR="0010499D" w:rsidRDefault="00104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99D" w:rsidRDefault="0010499D">
      <w:r>
        <w:separator/>
      </w:r>
    </w:p>
  </w:footnote>
  <w:footnote w:type="continuationSeparator" w:id="0">
    <w:p w:rsidR="0010499D" w:rsidRDefault="001049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99D" w:rsidRDefault="0010499D" w:rsidP="0026315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499D" w:rsidRDefault="0010499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99D" w:rsidRPr="00554B92" w:rsidRDefault="0010499D" w:rsidP="00554B92">
    <w:pPr>
      <w:pStyle w:val="Header"/>
      <w:framePr w:h="373" w:hRule="exact" w:wrap="around" w:vAnchor="text" w:hAnchor="page" w:x="1702" w:y="-347"/>
      <w:jc w:val="center"/>
      <w:rPr>
        <w:rStyle w:val="PageNumber"/>
        <w:sz w:val="20"/>
        <w:szCs w:val="20"/>
      </w:rPr>
    </w:pPr>
    <w:r w:rsidRPr="00554B92">
      <w:rPr>
        <w:rStyle w:val="PageNumber"/>
        <w:sz w:val="20"/>
        <w:szCs w:val="20"/>
      </w:rPr>
      <w:fldChar w:fldCharType="begin"/>
    </w:r>
    <w:r w:rsidRPr="00554B92">
      <w:rPr>
        <w:rStyle w:val="PageNumber"/>
        <w:sz w:val="20"/>
        <w:szCs w:val="20"/>
      </w:rPr>
      <w:instrText xml:space="preserve">PAGE  </w:instrText>
    </w:r>
    <w:r w:rsidRPr="00554B92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11</w:t>
    </w:r>
    <w:r w:rsidRPr="00554B92">
      <w:rPr>
        <w:rStyle w:val="PageNumber"/>
        <w:sz w:val="20"/>
        <w:szCs w:val="20"/>
      </w:rPr>
      <w:fldChar w:fldCharType="end"/>
    </w:r>
  </w:p>
  <w:p w:rsidR="0010499D" w:rsidRDefault="0010499D" w:rsidP="00554B92">
    <w:pPr>
      <w:pStyle w:val="Header"/>
      <w:framePr w:h="373" w:hRule="exact" w:wrap="around" w:vAnchor="text" w:hAnchor="page" w:x="1702" w:y="-34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7B4C228"/>
    <w:lvl w:ilvl="0">
      <w:start w:val="1"/>
      <w:numFmt w:val="decimal"/>
      <w:lvlText w:val="1.%1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3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9"/>
    <w:multiLevelType w:val="multilevel"/>
    <w:tmpl w:val="00000008"/>
    <w:lvl w:ilvl="0">
      <w:start w:val="5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5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5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5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5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5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5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5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5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0B"/>
    <w:multiLevelType w:val="multilevel"/>
    <w:tmpl w:val="0000000A"/>
    <w:lvl w:ilvl="0">
      <w:start w:val="6"/>
      <w:numFmt w:val="decimal"/>
      <w:lvlText w:val="12.4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3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12.4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30"/>
        <w:w w:val="100"/>
        <w:position w:val="0"/>
        <w:sz w:val="27"/>
        <w:szCs w:val="27"/>
        <w:u w:val="none"/>
      </w:rPr>
    </w:lvl>
    <w:lvl w:ilvl="2">
      <w:start w:val="6"/>
      <w:numFmt w:val="decimal"/>
      <w:lvlText w:val="12.4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30"/>
        <w:w w:val="100"/>
        <w:position w:val="0"/>
        <w:sz w:val="27"/>
        <w:szCs w:val="27"/>
        <w:u w:val="none"/>
      </w:rPr>
    </w:lvl>
    <w:lvl w:ilvl="3">
      <w:start w:val="6"/>
      <w:numFmt w:val="decimal"/>
      <w:lvlText w:val="12.4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30"/>
        <w:w w:val="100"/>
        <w:position w:val="0"/>
        <w:sz w:val="27"/>
        <w:szCs w:val="27"/>
        <w:u w:val="none"/>
      </w:rPr>
    </w:lvl>
    <w:lvl w:ilvl="4">
      <w:start w:val="6"/>
      <w:numFmt w:val="decimal"/>
      <w:lvlText w:val="12.4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30"/>
        <w:w w:val="100"/>
        <w:position w:val="0"/>
        <w:sz w:val="27"/>
        <w:szCs w:val="27"/>
        <w:u w:val="none"/>
      </w:rPr>
    </w:lvl>
    <w:lvl w:ilvl="5">
      <w:start w:val="6"/>
      <w:numFmt w:val="decimal"/>
      <w:lvlText w:val="12.4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30"/>
        <w:w w:val="100"/>
        <w:position w:val="0"/>
        <w:sz w:val="27"/>
        <w:szCs w:val="27"/>
        <w:u w:val="none"/>
      </w:rPr>
    </w:lvl>
    <w:lvl w:ilvl="6">
      <w:start w:val="6"/>
      <w:numFmt w:val="decimal"/>
      <w:lvlText w:val="12.4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30"/>
        <w:w w:val="100"/>
        <w:position w:val="0"/>
        <w:sz w:val="27"/>
        <w:szCs w:val="27"/>
        <w:u w:val="none"/>
      </w:rPr>
    </w:lvl>
    <w:lvl w:ilvl="7">
      <w:start w:val="6"/>
      <w:numFmt w:val="decimal"/>
      <w:lvlText w:val="12.4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30"/>
        <w:w w:val="100"/>
        <w:position w:val="0"/>
        <w:sz w:val="27"/>
        <w:szCs w:val="27"/>
        <w:u w:val="none"/>
      </w:rPr>
    </w:lvl>
    <w:lvl w:ilvl="8">
      <w:start w:val="6"/>
      <w:numFmt w:val="decimal"/>
      <w:lvlText w:val="12.4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30"/>
        <w:w w:val="100"/>
        <w:position w:val="0"/>
        <w:sz w:val="27"/>
        <w:szCs w:val="27"/>
        <w:u w:val="none"/>
      </w:rPr>
    </w:lvl>
  </w:abstractNum>
  <w:abstractNum w:abstractNumId="6">
    <w:nsid w:val="0000000D"/>
    <w:multiLevelType w:val="multilevel"/>
    <w:tmpl w:val="0000000C"/>
    <w:lvl w:ilvl="0">
      <w:start w:val="4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9">
    <w:nsid w:val="095070C9"/>
    <w:multiLevelType w:val="multilevel"/>
    <w:tmpl w:val="57BE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9713FF0"/>
    <w:multiLevelType w:val="multilevel"/>
    <w:tmpl w:val="517691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tabs>
          <w:tab w:val="num" w:pos="1224"/>
        </w:tabs>
        <w:ind w:left="1224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448"/>
        </w:tabs>
        <w:ind w:left="244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312"/>
        </w:tabs>
        <w:ind w:left="3312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536"/>
        </w:tabs>
        <w:ind w:left="453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624"/>
        </w:tabs>
        <w:ind w:left="662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7488"/>
        </w:tabs>
        <w:ind w:left="7488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8712"/>
        </w:tabs>
        <w:ind w:left="8712" w:hanging="1800"/>
      </w:pPr>
      <w:rPr>
        <w:rFonts w:cs="Times New Roman" w:hint="default"/>
        <w:color w:val="000000"/>
      </w:rPr>
    </w:lvl>
  </w:abstractNum>
  <w:abstractNum w:abstractNumId="11">
    <w:nsid w:val="2C4510CB"/>
    <w:multiLevelType w:val="multilevel"/>
    <w:tmpl w:val="ED9880C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2">
    <w:nsid w:val="2FA33A4B"/>
    <w:multiLevelType w:val="multilevel"/>
    <w:tmpl w:val="3A182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4203F4A"/>
    <w:multiLevelType w:val="hybridMultilevel"/>
    <w:tmpl w:val="240666B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42E4E00"/>
    <w:multiLevelType w:val="multilevel"/>
    <w:tmpl w:val="68CE39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22C3039"/>
    <w:multiLevelType w:val="multilevel"/>
    <w:tmpl w:val="5698A10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6">
    <w:nsid w:val="52F410A9"/>
    <w:multiLevelType w:val="multilevel"/>
    <w:tmpl w:val="B772283E"/>
    <w:lvl w:ilvl="0">
      <w:start w:val="3"/>
      <w:numFmt w:val="decimal"/>
      <w:lvlText w:val="%1."/>
      <w:lvlJc w:val="left"/>
      <w:pPr>
        <w:tabs>
          <w:tab w:val="num" w:pos="648"/>
        </w:tabs>
        <w:ind w:left="648" w:hanging="648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648"/>
      </w:pPr>
      <w:rPr>
        <w:rFonts w:cs="Times New Roman" w:hint="default"/>
        <w:color w:val="000000"/>
      </w:rPr>
    </w:lvl>
    <w:lvl w:ilvl="2">
      <w:start w:val="37"/>
      <w:numFmt w:val="decimal"/>
      <w:lvlText w:val="%1.%2.%3."/>
      <w:lvlJc w:val="left"/>
      <w:pPr>
        <w:tabs>
          <w:tab w:val="num" w:pos="1968"/>
        </w:tabs>
        <w:ind w:left="196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76"/>
        </w:tabs>
        <w:ind w:left="357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200"/>
        </w:tabs>
        <w:ind w:left="420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184"/>
        </w:tabs>
        <w:ind w:left="5184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5808"/>
        </w:tabs>
        <w:ind w:left="5808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6792"/>
        </w:tabs>
        <w:ind w:left="6792" w:hanging="1800"/>
      </w:pPr>
      <w:rPr>
        <w:rFonts w:cs="Times New Roman" w:hint="default"/>
        <w:color w:val="000000"/>
      </w:rPr>
    </w:lvl>
  </w:abstractNum>
  <w:abstractNum w:abstractNumId="17">
    <w:nsid w:val="55B301DE"/>
    <w:multiLevelType w:val="multilevel"/>
    <w:tmpl w:val="AAB4506E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04"/>
        </w:tabs>
        <w:ind w:left="1404" w:hanging="780"/>
      </w:pPr>
      <w:rPr>
        <w:rFonts w:cs="Times New Roman" w:hint="default"/>
        <w:color w:val="000000"/>
      </w:rPr>
    </w:lvl>
    <w:lvl w:ilvl="2">
      <w:start w:val="40"/>
      <w:numFmt w:val="decimal"/>
      <w:lvlText w:val="%1.%2.%3."/>
      <w:lvlJc w:val="left"/>
      <w:pPr>
        <w:tabs>
          <w:tab w:val="num" w:pos="2028"/>
        </w:tabs>
        <w:ind w:left="2028" w:hanging="78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52"/>
        </w:tabs>
        <w:ind w:left="2952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76"/>
        </w:tabs>
        <w:ind w:left="357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60"/>
        </w:tabs>
        <w:ind w:left="456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44"/>
        </w:tabs>
        <w:ind w:left="5544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68"/>
        </w:tabs>
        <w:ind w:left="6168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52"/>
        </w:tabs>
        <w:ind w:left="7152" w:hanging="2160"/>
      </w:pPr>
      <w:rPr>
        <w:rFonts w:cs="Times New Roman" w:hint="default"/>
        <w:color w:val="000000"/>
      </w:rPr>
    </w:lvl>
  </w:abstractNum>
  <w:abstractNum w:abstractNumId="18">
    <w:nsid w:val="59374E0E"/>
    <w:multiLevelType w:val="multilevel"/>
    <w:tmpl w:val="5C6054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626C0332"/>
    <w:multiLevelType w:val="multilevel"/>
    <w:tmpl w:val="AC3C2B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116"/>
        </w:tabs>
        <w:ind w:left="1116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232"/>
        </w:tabs>
        <w:ind w:left="2232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88"/>
        </w:tabs>
        <w:ind w:left="2988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104"/>
        </w:tabs>
        <w:ind w:left="4104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86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976"/>
        </w:tabs>
        <w:ind w:left="5976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32"/>
        </w:tabs>
        <w:ind w:left="6732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48"/>
        </w:tabs>
        <w:ind w:left="7848" w:hanging="1800"/>
      </w:pPr>
      <w:rPr>
        <w:rFonts w:cs="Times New Roman" w:hint="default"/>
        <w:color w:val="000000"/>
      </w:rPr>
    </w:lvl>
  </w:abstractNum>
  <w:abstractNum w:abstractNumId="20">
    <w:nsid w:val="79AB62E9"/>
    <w:multiLevelType w:val="multilevel"/>
    <w:tmpl w:val="93523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tabs>
          <w:tab w:val="num" w:pos="936"/>
        </w:tabs>
        <w:ind w:left="936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872"/>
        </w:tabs>
        <w:ind w:left="1872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448"/>
        </w:tabs>
        <w:ind w:left="2448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384"/>
        </w:tabs>
        <w:ind w:left="3384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4896"/>
        </w:tabs>
        <w:ind w:left="4896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5472"/>
        </w:tabs>
        <w:ind w:left="5472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6408"/>
        </w:tabs>
        <w:ind w:left="6408" w:hanging="1800"/>
      </w:pPr>
      <w:rPr>
        <w:rFonts w:cs="Times New Roman" w:hint="default"/>
        <w:color w:val="000000"/>
      </w:r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3"/>
  </w:num>
  <w:num w:numId="5">
    <w:abstractNumId w:val="11"/>
  </w:num>
  <w:num w:numId="6">
    <w:abstractNumId w:val="15"/>
  </w:num>
  <w:num w:numId="7">
    <w:abstractNumId w:val="0"/>
  </w:num>
  <w:num w:numId="8">
    <w:abstractNumId w:val="2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6"/>
  </w:num>
  <w:num w:numId="15">
    <w:abstractNumId w:val="18"/>
  </w:num>
  <w:num w:numId="16">
    <w:abstractNumId w:val="10"/>
  </w:num>
  <w:num w:numId="17">
    <w:abstractNumId w:val="19"/>
  </w:num>
  <w:num w:numId="18">
    <w:abstractNumId w:val="7"/>
  </w:num>
  <w:num w:numId="19">
    <w:abstractNumId w:val="8"/>
  </w:num>
  <w:num w:numId="20">
    <w:abstractNumId w:val="16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02E"/>
    <w:rsid w:val="0000064C"/>
    <w:rsid w:val="00002D4B"/>
    <w:rsid w:val="0001270D"/>
    <w:rsid w:val="00015695"/>
    <w:rsid w:val="00015C4C"/>
    <w:rsid w:val="00017D73"/>
    <w:rsid w:val="000244B5"/>
    <w:rsid w:val="0002666D"/>
    <w:rsid w:val="00026FF7"/>
    <w:rsid w:val="00027840"/>
    <w:rsid w:val="0004656C"/>
    <w:rsid w:val="00053454"/>
    <w:rsid w:val="0007298C"/>
    <w:rsid w:val="00073863"/>
    <w:rsid w:val="00073DCF"/>
    <w:rsid w:val="00087AD6"/>
    <w:rsid w:val="00091F14"/>
    <w:rsid w:val="000969DD"/>
    <w:rsid w:val="000A21CB"/>
    <w:rsid w:val="000A2E36"/>
    <w:rsid w:val="000A66CA"/>
    <w:rsid w:val="000A69E0"/>
    <w:rsid w:val="000B2755"/>
    <w:rsid w:val="000B4129"/>
    <w:rsid w:val="000B7011"/>
    <w:rsid w:val="000C34B0"/>
    <w:rsid w:val="000C5A51"/>
    <w:rsid w:val="000C5C8D"/>
    <w:rsid w:val="000C5FAD"/>
    <w:rsid w:val="000D09BA"/>
    <w:rsid w:val="000D6AAE"/>
    <w:rsid w:val="000E2783"/>
    <w:rsid w:val="000E3E40"/>
    <w:rsid w:val="000E6F6C"/>
    <w:rsid w:val="0010499D"/>
    <w:rsid w:val="00106823"/>
    <w:rsid w:val="00114F72"/>
    <w:rsid w:val="0011784B"/>
    <w:rsid w:val="0012607A"/>
    <w:rsid w:val="001304CE"/>
    <w:rsid w:val="00143E75"/>
    <w:rsid w:val="00146CDF"/>
    <w:rsid w:val="00146DF8"/>
    <w:rsid w:val="00154485"/>
    <w:rsid w:val="00160D21"/>
    <w:rsid w:val="00164867"/>
    <w:rsid w:val="00171B03"/>
    <w:rsid w:val="0018000A"/>
    <w:rsid w:val="00185FCC"/>
    <w:rsid w:val="00190707"/>
    <w:rsid w:val="00192001"/>
    <w:rsid w:val="00192DDE"/>
    <w:rsid w:val="001A1397"/>
    <w:rsid w:val="001B4119"/>
    <w:rsid w:val="001B4BF6"/>
    <w:rsid w:val="001C6970"/>
    <w:rsid w:val="001E1D8E"/>
    <w:rsid w:val="001E1E5F"/>
    <w:rsid w:val="001E5D5B"/>
    <w:rsid w:val="001E6BA7"/>
    <w:rsid w:val="001F11E0"/>
    <w:rsid w:val="0020790F"/>
    <w:rsid w:val="00213EEE"/>
    <w:rsid w:val="00216439"/>
    <w:rsid w:val="00217638"/>
    <w:rsid w:val="00221FDB"/>
    <w:rsid w:val="002246AB"/>
    <w:rsid w:val="00226BED"/>
    <w:rsid w:val="00232BE4"/>
    <w:rsid w:val="00237824"/>
    <w:rsid w:val="00241926"/>
    <w:rsid w:val="002420B6"/>
    <w:rsid w:val="0024592A"/>
    <w:rsid w:val="0024736C"/>
    <w:rsid w:val="00250F7E"/>
    <w:rsid w:val="0025302E"/>
    <w:rsid w:val="00254A92"/>
    <w:rsid w:val="00254F7E"/>
    <w:rsid w:val="00263154"/>
    <w:rsid w:val="002637D9"/>
    <w:rsid w:val="00265A0F"/>
    <w:rsid w:val="002746DF"/>
    <w:rsid w:val="0027633D"/>
    <w:rsid w:val="002838AE"/>
    <w:rsid w:val="002956B9"/>
    <w:rsid w:val="0029751C"/>
    <w:rsid w:val="002A0B5D"/>
    <w:rsid w:val="002A3929"/>
    <w:rsid w:val="002B1035"/>
    <w:rsid w:val="002B58CC"/>
    <w:rsid w:val="002C0201"/>
    <w:rsid w:val="002C2B53"/>
    <w:rsid w:val="002D2D8D"/>
    <w:rsid w:val="002D4C5D"/>
    <w:rsid w:val="002D5770"/>
    <w:rsid w:val="002D7D1E"/>
    <w:rsid w:val="002E0426"/>
    <w:rsid w:val="002E2EA8"/>
    <w:rsid w:val="002E7FFD"/>
    <w:rsid w:val="00307F54"/>
    <w:rsid w:val="003265D0"/>
    <w:rsid w:val="003314FF"/>
    <w:rsid w:val="003541CF"/>
    <w:rsid w:val="003651DF"/>
    <w:rsid w:val="00372C36"/>
    <w:rsid w:val="0037706A"/>
    <w:rsid w:val="00383484"/>
    <w:rsid w:val="00383940"/>
    <w:rsid w:val="003854D3"/>
    <w:rsid w:val="00385AF7"/>
    <w:rsid w:val="00391003"/>
    <w:rsid w:val="00393C0C"/>
    <w:rsid w:val="00394807"/>
    <w:rsid w:val="003C23B9"/>
    <w:rsid w:val="003D2DD3"/>
    <w:rsid w:val="003D488D"/>
    <w:rsid w:val="003D7B66"/>
    <w:rsid w:val="003F1100"/>
    <w:rsid w:val="003F7C5E"/>
    <w:rsid w:val="004178D6"/>
    <w:rsid w:val="004229D3"/>
    <w:rsid w:val="0044385B"/>
    <w:rsid w:val="00444349"/>
    <w:rsid w:val="004467DD"/>
    <w:rsid w:val="0045378D"/>
    <w:rsid w:val="00461D9E"/>
    <w:rsid w:val="00462222"/>
    <w:rsid w:val="00462968"/>
    <w:rsid w:val="004632E4"/>
    <w:rsid w:val="0046364F"/>
    <w:rsid w:val="00467BB3"/>
    <w:rsid w:val="004748E6"/>
    <w:rsid w:val="00477345"/>
    <w:rsid w:val="004854A0"/>
    <w:rsid w:val="004A1163"/>
    <w:rsid w:val="004A342A"/>
    <w:rsid w:val="004A5096"/>
    <w:rsid w:val="004B2085"/>
    <w:rsid w:val="004B353D"/>
    <w:rsid w:val="004B4EF3"/>
    <w:rsid w:val="004B596A"/>
    <w:rsid w:val="004B6946"/>
    <w:rsid w:val="004C22FD"/>
    <w:rsid w:val="004C4F18"/>
    <w:rsid w:val="004E4FC7"/>
    <w:rsid w:val="004F4624"/>
    <w:rsid w:val="004F5842"/>
    <w:rsid w:val="004F60B0"/>
    <w:rsid w:val="00505D7C"/>
    <w:rsid w:val="00512D7C"/>
    <w:rsid w:val="00516C4A"/>
    <w:rsid w:val="005173FA"/>
    <w:rsid w:val="00521F0E"/>
    <w:rsid w:val="0052586F"/>
    <w:rsid w:val="00531296"/>
    <w:rsid w:val="00534A8B"/>
    <w:rsid w:val="0053677A"/>
    <w:rsid w:val="00542C75"/>
    <w:rsid w:val="00545F28"/>
    <w:rsid w:val="00554B92"/>
    <w:rsid w:val="00562CEB"/>
    <w:rsid w:val="00563F49"/>
    <w:rsid w:val="00565C68"/>
    <w:rsid w:val="00570252"/>
    <w:rsid w:val="0058410C"/>
    <w:rsid w:val="00590870"/>
    <w:rsid w:val="005951DC"/>
    <w:rsid w:val="005A0702"/>
    <w:rsid w:val="005A14B6"/>
    <w:rsid w:val="005A3B8D"/>
    <w:rsid w:val="005B2745"/>
    <w:rsid w:val="005B4157"/>
    <w:rsid w:val="005B661F"/>
    <w:rsid w:val="005C0823"/>
    <w:rsid w:val="005C1E4E"/>
    <w:rsid w:val="005C2E9E"/>
    <w:rsid w:val="005C4550"/>
    <w:rsid w:val="005C4802"/>
    <w:rsid w:val="005C777F"/>
    <w:rsid w:val="005D07DD"/>
    <w:rsid w:val="005D3327"/>
    <w:rsid w:val="005D481D"/>
    <w:rsid w:val="005D6F1A"/>
    <w:rsid w:val="005F1831"/>
    <w:rsid w:val="005F675B"/>
    <w:rsid w:val="00602D30"/>
    <w:rsid w:val="00623BB1"/>
    <w:rsid w:val="006242AC"/>
    <w:rsid w:val="0062464D"/>
    <w:rsid w:val="00624D72"/>
    <w:rsid w:val="00642F69"/>
    <w:rsid w:val="006438A8"/>
    <w:rsid w:val="00645359"/>
    <w:rsid w:val="006470CE"/>
    <w:rsid w:val="00664EC7"/>
    <w:rsid w:val="006725E3"/>
    <w:rsid w:val="0068007C"/>
    <w:rsid w:val="006822AF"/>
    <w:rsid w:val="0068281D"/>
    <w:rsid w:val="00691370"/>
    <w:rsid w:val="00694647"/>
    <w:rsid w:val="006974E1"/>
    <w:rsid w:val="00697C71"/>
    <w:rsid w:val="006A5782"/>
    <w:rsid w:val="006A6F64"/>
    <w:rsid w:val="006B05D5"/>
    <w:rsid w:val="006C3268"/>
    <w:rsid w:val="006C498D"/>
    <w:rsid w:val="006D44F1"/>
    <w:rsid w:val="006E0ADE"/>
    <w:rsid w:val="006E1515"/>
    <w:rsid w:val="006E423A"/>
    <w:rsid w:val="00730BC0"/>
    <w:rsid w:val="00734717"/>
    <w:rsid w:val="00734E17"/>
    <w:rsid w:val="00746956"/>
    <w:rsid w:val="00762407"/>
    <w:rsid w:val="007706C1"/>
    <w:rsid w:val="0077471F"/>
    <w:rsid w:val="00776091"/>
    <w:rsid w:val="00796F70"/>
    <w:rsid w:val="007A133C"/>
    <w:rsid w:val="007A46DE"/>
    <w:rsid w:val="007B0B5A"/>
    <w:rsid w:val="007C6920"/>
    <w:rsid w:val="007F585A"/>
    <w:rsid w:val="00802964"/>
    <w:rsid w:val="008034F2"/>
    <w:rsid w:val="00805DEA"/>
    <w:rsid w:val="0082348F"/>
    <w:rsid w:val="00825DF0"/>
    <w:rsid w:val="008261EC"/>
    <w:rsid w:val="00826988"/>
    <w:rsid w:val="00830220"/>
    <w:rsid w:val="008569FB"/>
    <w:rsid w:val="00856C08"/>
    <w:rsid w:val="00870ABE"/>
    <w:rsid w:val="008716CC"/>
    <w:rsid w:val="00880A89"/>
    <w:rsid w:val="00880B76"/>
    <w:rsid w:val="008824AC"/>
    <w:rsid w:val="00882D72"/>
    <w:rsid w:val="00885A9F"/>
    <w:rsid w:val="0088654C"/>
    <w:rsid w:val="00894876"/>
    <w:rsid w:val="008A1048"/>
    <w:rsid w:val="008A125B"/>
    <w:rsid w:val="008A32EB"/>
    <w:rsid w:val="008A36B4"/>
    <w:rsid w:val="008B187B"/>
    <w:rsid w:val="008B4999"/>
    <w:rsid w:val="008C2D84"/>
    <w:rsid w:val="008D6E73"/>
    <w:rsid w:val="008E5BA0"/>
    <w:rsid w:val="008F4B5F"/>
    <w:rsid w:val="00900E4D"/>
    <w:rsid w:val="0090385E"/>
    <w:rsid w:val="0091092A"/>
    <w:rsid w:val="00912F5D"/>
    <w:rsid w:val="009338FA"/>
    <w:rsid w:val="00936188"/>
    <w:rsid w:val="00940C63"/>
    <w:rsid w:val="00940C8D"/>
    <w:rsid w:val="00944E3A"/>
    <w:rsid w:val="00952616"/>
    <w:rsid w:val="009560EB"/>
    <w:rsid w:val="00970350"/>
    <w:rsid w:val="00972736"/>
    <w:rsid w:val="009763B9"/>
    <w:rsid w:val="0098118D"/>
    <w:rsid w:val="00981816"/>
    <w:rsid w:val="00981CA1"/>
    <w:rsid w:val="00984CC2"/>
    <w:rsid w:val="00994AF7"/>
    <w:rsid w:val="009A1C0E"/>
    <w:rsid w:val="009A63B7"/>
    <w:rsid w:val="009B101A"/>
    <w:rsid w:val="009B62BF"/>
    <w:rsid w:val="009B644F"/>
    <w:rsid w:val="009C6DD8"/>
    <w:rsid w:val="009D308E"/>
    <w:rsid w:val="009F07E1"/>
    <w:rsid w:val="009F42C2"/>
    <w:rsid w:val="009F4529"/>
    <w:rsid w:val="009F6594"/>
    <w:rsid w:val="00A0384E"/>
    <w:rsid w:val="00A36144"/>
    <w:rsid w:val="00A42A74"/>
    <w:rsid w:val="00A575F6"/>
    <w:rsid w:val="00A6067C"/>
    <w:rsid w:val="00A64E3D"/>
    <w:rsid w:val="00A7084C"/>
    <w:rsid w:val="00A72A37"/>
    <w:rsid w:val="00A812F3"/>
    <w:rsid w:val="00A86E87"/>
    <w:rsid w:val="00A974C3"/>
    <w:rsid w:val="00AA35F1"/>
    <w:rsid w:val="00AA592C"/>
    <w:rsid w:val="00AB0D95"/>
    <w:rsid w:val="00AB4BA2"/>
    <w:rsid w:val="00AD3A4F"/>
    <w:rsid w:val="00AE2C14"/>
    <w:rsid w:val="00AE2D63"/>
    <w:rsid w:val="00AF3B5F"/>
    <w:rsid w:val="00B11207"/>
    <w:rsid w:val="00B115D0"/>
    <w:rsid w:val="00B14316"/>
    <w:rsid w:val="00B2041B"/>
    <w:rsid w:val="00B20A20"/>
    <w:rsid w:val="00B276DA"/>
    <w:rsid w:val="00B32596"/>
    <w:rsid w:val="00B35F98"/>
    <w:rsid w:val="00B419EE"/>
    <w:rsid w:val="00B508B7"/>
    <w:rsid w:val="00B54718"/>
    <w:rsid w:val="00B76DE7"/>
    <w:rsid w:val="00B8421C"/>
    <w:rsid w:val="00B878AF"/>
    <w:rsid w:val="00B9143F"/>
    <w:rsid w:val="00B965FC"/>
    <w:rsid w:val="00BA0A14"/>
    <w:rsid w:val="00BA357F"/>
    <w:rsid w:val="00BA451B"/>
    <w:rsid w:val="00BB3815"/>
    <w:rsid w:val="00BB399B"/>
    <w:rsid w:val="00BD0F5C"/>
    <w:rsid w:val="00BD3880"/>
    <w:rsid w:val="00BD6310"/>
    <w:rsid w:val="00BD77A6"/>
    <w:rsid w:val="00BE405A"/>
    <w:rsid w:val="00BE60D6"/>
    <w:rsid w:val="00BF2F56"/>
    <w:rsid w:val="00BF760A"/>
    <w:rsid w:val="00BF7C2C"/>
    <w:rsid w:val="00C1389F"/>
    <w:rsid w:val="00C2144F"/>
    <w:rsid w:val="00C21DCA"/>
    <w:rsid w:val="00C35D14"/>
    <w:rsid w:val="00C47A48"/>
    <w:rsid w:val="00C540B0"/>
    <w:rsid w:val="00C54756"/>
    <w:rsid w:val="00C626DC"/>
    <w:rsid w:val="00C63889"/>
    <w:rsid w:val="00C7388B"/>
    <w:rsid w:val="00C853CF"/>
    <w:rsid w:val="00C8552A"/>
    <w:rsid w:val="00C85CA5"/>
    <w:rsid w:val="00C8748F"/>
    <w:rsid w:val="00C94725"/>
    <w:rsid w:val="00CB527A"/>
    <w:rsid w:val="00CB78F1"/>
    <w:rsid w:val="00CC37C0"/>
    <w:rsid w:val="00CD11E8"/>
    <w:rsid w:val="00CD4B2E"/>
    <w:rsid w:val="00CE3E3B"/>
    <w:rsid w:val="00CE5693"/>
    <w:rsid w:val="00CE638E"/>
    <w:rsid w:val="00CF1158"/>
    <w:rsid w:val="00CF44C0"/>
    <w:rsid w:val="00CF6309"/>
    <w:rsid w:val="00D110F5"/>
    <w:rsid w:val="00D17D00"/>
    <w:rsid w:val="00D255D0"/>
    <w:rsid w:val="00D32BD9"/>
    <w:rsid w:val="00D3329B"/>
    <w:rsid w:val="00D34237"/>
    <w:rsid w:val="00D3620D"/>
    <w:rsid w:val="00D72BA4"/>
    <w:rsid w:val="00D8236C"/>
    <w:rsid w:val="00D87426"/>
    <w:rsid w:val="00D901F2"/>
    <w:rsid w:val="00D93DA3"/>
    <w:rsid w:val="00D971C0"/>
    <w:rsid w:val="00DA21A3"/>
    <w:rsid w:val="00DA2F0C"/>
    <w:rsid w:val="00DB2E1C"/>
    <w:rsid w:val="00DB752D"/>
    <w:rsid w:val="00DC1647"/>
    <w:rsid w:val="00DC5FED"/>
    <w:rsid w:val="00DC6219"/>
    <w:rsid w:val="00DD249E"/>
    <w:rsid w:val="00DD40E0"/>
    <w:rsid w:val="00DF2E15"/>
    <w:rsid w:val="00DF7052"/>
    <w:rsid w:val="00E00A34"/>
    <w:rsid w:val="00E04E7F"/>
    <w:rsid w:val="00E04EDD"/>
    <w:rsid w:val="00E06C6C"/>
    <w:rsid w:val="00E07FA0"/>
    <w:rsid w:val="00E1155C"/>
    <w:rsid w:val="00E122DF"/>
    <w:rsid w:val="00E21901"/>
    <w:rsid w:val="00E255E3"/>
    <w:rsid w:val="00E26BDB"/>
    <w:rsid w:val="00E270E1"/>
    <w:rsid w:val="00E30540"/>
    <w:rsid w:val="00E308FD"/>
    <w:rsid w:val="00E351F2"/>
    <w:rsid w:val="00E438D9"/>
    <w:rsid w:val="00E4767D"/>
    <w:rsid w:val="00E546BD"/>
    <w:rsid w:val="00E54E42"/>
    <w:rsid w:val="00E574B5"/>
    <w:rsid w:val="00E67DA3"/>
    <w:rsid w:val="00E70310"/>
    <w:rsid w:val="00E737DF"/>
    <w:rsid w:val="00E8161B"/>
    <w:rsid w:val="00E876FD"/>
    <w:rsid w:val="00E91954"/>
    <w:rsid w:val="00E93E20"/>
    <w:rsid w:val="00E96308"/>
    <w:rsid w:val="00EB2894"/>
    <w:rsid w:val="00EC1CBE"/>
    <w:rsid w:val="00EC2AAA"/>
    <w:rsid w:val="00EC396E"/>
    <w:rsid w:val="00ED20AE"/>
    <w:rsid w:val="00ED2A29"/>
    <w:rsid w:val="00ED39F3"/>
    <w:rsid w:val="00ED6D02"/>
    <w:rsid w:val="00EE2468"/>
    <w:rsid w:val="00EE3B37"/>
    <w:rsid w:val="00EF08E7"/>
    <w:rsid w:val="00EF379F"/>
    <w:rsid w:val="00EF4DAE"/>
    <w:rsid w:val="00F0761B"/>
    <w:rsid w:val="00F166BE"/>
    <w:rsid w:val="00F2011E"/>
    <w:rsid w:val="00F21CE4"/>
    <w:rsid w:val="00F41AC7"/>
    <w:rsid w:val="00F539B3"/>
    <w:rsid w:val="00F55AC2"/>
    <w:rsid w:val="00F616DC"/>
    <w:rsid w:val="00F62B2F"/>
    <w:rsid w:val="00F63C55"/>
    <w:rsid w:val="00F73067"/>
    <w:rsid w:val="00F73BE9"/>
    <w:rsid w:val="00F948CC"/>
    <w:rsid w:val="00F97D66"/>
    <w:rsid w:val="00FB1A1D"/>
    <w:rsid w:val="00FB416E"/>
    <w:rsid w:val="00FC4605"/>
    <w:rsid w:val="00FC6832"/>
    <w:rsid w:val="00FC75A6"/>
    <w:rsid w:val="00FD0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2A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42AC"/>
    <w:pPr>
      <w:ind w:left="720"/>
      <w:contextualSpacing/>
    </w:pPr>
  </w:style>
  <w:style w:type="paragraph" w:styleId="NormalWeb">
    <w:name w:val="Normal (Web)"/>
    <w:basedOn w:val="Normal"/>
    <w:uiPriority w:val="99"/>
    <w:rsid w:val="009B101A"/>
    <w:pPr>
      <w:spacing w:before="100" w:beforeAutospacing="1" w:after="100" w:afterAutospacing="1"/>
    </w:pPr>
    <w:rPr>
      <w:rFonts w:eastAsia="Calibri"/>
    </w:rPr>
  </w:style>
  <w:style w:type="character" w:customStyle="1" w:styleId="BodyTextChar1">
    <w:name w:val="Body Text Char1"/>
    <w:uiPriority w:val="99"/>
    <w:locked/>
    <w:rsid w:val="00383940"/>
    <w:rPr>
      <w:sz w:val="23"/>
    </w:rPr>
  </w:style>
  <w:style w:type="paragraph" w:styleId="BodyText">
    <w:name w:val="Body Text"/>
    <w:basedOn w:val="Normal"/>
    <w:link w:val="BodyTextChar"/>
    <w:uiPriority w:val="99"/>
    <w:rsid w:val="00383940"/>
    <w:pPr>
      <w:shd w:val="clear" w:color="auto" w:fill="FFFFFF"/>
      <w:spacing w:before="420" w:after="300" w:line="298" w:lineRule="exact"/>
      <w:ind w:firstLine="840"/>
      <w:jc w:val="both"/>
    </w:pPr>
    <w:rPr>
      <w:rFonts w:ascii="Calibri" w:eastAsia="Calibri" w:hAnsi="Calibri"/>
      <w:sz w:val="23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C34B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505D7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64EC7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05D7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716C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64EC7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8716CC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C48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4802"/>
    <w:rPr>
      <w:rFonts w:ascii="Segoe UI" w:hAnsi="Segoe UI" w:cs="Segoe UI"/>
      <w:sz w:val="18"/>
      <w:szCs w:val="18"/>
    </w:rPr>
  </w:style>
  <w:style w:type="character" w:customStyle="1" w:styleId="Georgia">
    <w:name w:val="Основной текст + Georgia"/>
    <w:aliases w:val="10 pt,Интервал 0 pt"/>
    <w:basedOn w:val="DefaultParagraphFont"/>
    <w:uiPriority w:val="99"/>
    <w:rsid w:val="00A6067C"/>
    <w:rPr>
      <w:rFonts w:ascii="Georgia" w:hAnsi="Georgia" w:cs="Georgia"/>
      <w:spacing w:val="-10"/>
      <w:sz w:val="20"/>
      <w:szCs w:val="20"/>
      <w:u w:val="none"/>
    </w:rPr>
  </w:style>
  <w:style w:type="character" w:customStyle="1" w:styleId="Gungsuh">
    <w:name w:val="Основной текст + Gungsuh"/>
    <w:aliases w:val="10 pt1"/>
    <w:basedOn w:val="DefaultParagraphFont"/>
    <w:uiPriority w:val="99"/>
    <w:rsid w:val="00237824"/>
    <w:rPr>
      <w:rFonts w:ascii="Gungsuh" w:eastAsia="Gungsuh" w:hAnsi="Times New Roman" w:cs="Gungsuh"/>
      <w:sz w:val="20"/>
      <w:szCs w:val="20"/>
      <w:u w:val="none"/>
    </w:rPr>
  </w:style>
  <w:style w:type="character" w:customStyle="1" w:styleId="a">
    <w:name w:val="Основной текст + Малые прописные"/>
    <w:basedOn w:val="DefaultParagraphFont"/>
    <w:uiPriority w:val="99"/>
    <w:rsid w:val="00237824"/>
    <w:rPr>
      <w:rFonts w:ascii="Times New Roman" w:hAnsi="Times New Roman" w:cs="Times New Roman"/>
      <w:smallCaps/>
      <w:sz w:val="23"/>
      <w:szCs w:val="23"/>
      <w:u w:val="none"/>
    </w:rPr>
  </w:style>
  <w:style w:type="character" w:customStyle="1" w:styleId="Garamond">
    <w:name w:val="Основной текст + Garamond"/>
    <w:aliases w:val="10,5 pt,Курсив,Интервал -1 pt"/>
    <w:basedOn w:val="DefaultParagraphFont"/>
    <w:uiPriority w:val="99"/>
    <w:rsid w:val="00C540B0"/>
    <w:rPr>
      <w:rFonts w:ascii="Garamond" w:hAnsi="Garamond" w:cs="Garamond"/>
      <w:i/>
      <w:iCs/>
      <w:spacing w:val="-30"/>
      <w:sz w:val="21"/>
      <w:szCs w:val="21"/>
      <w:u w:val="none"/>
      <w:lang w:val="en-US" w:eastAsia="en-US"/>
    </w:rPr>
  </w:style>
  <w:style w:type="character" w:customStyle="1" w:styleId="3Exact1">
    <w:name w:val="Основной текст (3) Exact1"/>
    <w:basedOn w:val="3"/>
    <w:uiPriority w:val="99"/>
    <w:rsid w:val="00C7388B"/>
    <w:rPr>
      <w:color w:val="000000"/>
      <w:spacing w:val="-26"/>
      <w:w w:val="100"/>
      <w:position w:val="0"/>
      <w:sz w:val="20"/>
      <w:szCs w:val="20"/>
    </w:rPr>
  </w:style>
  <w:style w:type="character" w:customStyle="1" w:styleId="3TimesNewRoman">
    <w:name w:val="Основной текст (3) + Times New Roman"/>
    <w:aliases w:val="11 pt,Не курсив,Интервал 0 pt Exact"/>
    <w:basedOn w:val="3"/>
    <w:uiPriority w:val="99"/>
    <w:rsid w:val="00C7388B"/>
    <w:rPr>
      <w:rFonts w:ascii="Times New Roman" w:hAnsi="Times New Roman"/>
      <w:color w:val="000000"/>
      <w:spacing w:val="1"/>
      <w:w w:val="100"/>
      <w:position w:val="0"/>
      <w:sz w:val="22"/>
      <w:szCs w:val="22"/>
    </w:rPr>
  </w:style>
  <w:style w:type="character" w:customStyle="1" w:styleId="3">
    <w:name w:val="Основной текст (3)_"/>
    <w:basedOn w:val="DefaultParagraphFont"/>
    <w:link w:val="31"/>
    <w:uiPriority w:val="99"/>
    <w:locked/>
    <w:rsid w:val="00C7388B"/>
    <w:rPr>
      <w:rFonts w:ascii="Garamond" w:hAnsi="Garamond" w:cs="Times New Roman"/>
      <w:i/>
      <w:iCs/>
      <w:spacing w:val="-30"/>
      <w:sz w:val="21"/>
      <w:szCs w:val="21"/>
      <w:lang w:val="en-US" w:eastAsia="en-US" w:bidi="ar-SA"/>
    </w:rPr>
  </w:style>
  <w:style w:type="paragraph" w:customStyle="1" w:styleId="31">
    <w:name w:val="Основной текст (3)1"/>
    <w:basedOn w:val="Normal"/>
    <w:link w:val="3"/>
    <w:uiPriority w:val="99"/>
    <w:rsid w:val="00C7388B"/>
    <w:pPr>
      <w:widowControl w:val="0"/>
      <w:shd w:val="clear" w:color="auto" w:fill="FFFFFF"/>
      <w:spacing w:line="240" w:lineRule="atLeast"/>
    </w:pPr>
    <w:rPr>
      <w:rFonts w:ascii="Garamond" w:eastAsia="Calibri" w:hAnsi="Garamond"/>
      <w:i/>
      <w:iCs/>
      <w:spacing w:val="-30"/>
      <w:sz w:val="21"/>
      <w:szCs w:val="21"/>
      <w:lang w:val="en-US" w:eastAsia="en-US"/>
    </w:rPr>
  </w:style>
  <w:style w:type="character" w:customStyle="1" w:styleId="4">
    <w:name w:val="Основной текст (4)_"/>
    <w:basedOn w:val="DefaultParagraphFont"/>
    <w:link w:val="41"/>
    <w:uiPriority w:val="99"/>
    <w:locked/>
    <w:rsid w:val="00826988"/>
    <w:rPr>
      <w:rFonts w:cs="Times New Roman"/>
      <w:lang w:bidi="ar-SA"/>
    </w:rPr>
  </w:style>
  <w:style w:type="character" w:customStyle="1" w:styleId="418pt">
    <w:name w:val="Основной текст (4) + 18 pt"/>
    <w:aliases w:val="Полужирный,Курсив16,Малые прописные"/>
    <w:basedOn w:val="4"/>
    <w:uiPriority w:val="99"/>
    <w:rsid w:val="00826988"/>
    <w:rPr>
      <w:b/>
      <w:bCs/>
      <w:i/>
      <w:iCs/>
      <w:smallCaps/>
      <w:sz w:val="36"/>
      <w:szCs w:val="36"/>
      <w:lang w:val="en-US" w:eastAsia="en-US"/>
    </w:rPr>
  </w:style>
  <w:style w:type="character" w:customStyle="1" w:styleId="40">
    <w:name w:val="Основной текст (4)"/>
    <w:basedOn w:val="4"/>
    <w:uiPriority w:val="99"/>
    <w:rsid w:val="00826988"/>
  </w:style>
  <w:style w:type="character" w:customStyle="1" w:styleId="Garamond3">
    <w:name w:val="Основной текст + Garamond3"/>
    <w:aliases w:val="106,5 pt21,Курсив15,Интервал 3 pt"/>
    <w:basedOn w:val="DefaultParagraphFont"/>
    <w:uiPriority w:val="99"/>
    <w:rsid w:val="00826988"/>
    <w:rPr>
      <w:rFonts w:ascii="Garamond" w:hAnsi="Garamond" w:cs="Garamond"/>
      <w:i/>
      <w:iCs/>
      <w:spacing w:val="60"/>
      <w:sz w:val="21"/>
      <w:szCs w:val="21"/>
      <w:u w:val="none"/>
    </w:rPr>
  </w:style>
  <w:style w:type="character" w:customStyle="1" w:styleId="4MSGothic1">
    <w:name w:val="Основной текст (4) + MS Gothic1"/>
    <w:aliases w:val="6,5 pt18"/>
    <w:basedOn w:val="4"/>
    <w:uiPriority w:val="99"/>
    <w:rsid w:val="00826988"/>
    <w:rPr>
      <w:rFonts w:ascii="MS Gothic" w:eastAsia="MS Gothic" w:cs="MS Gothic"/>
      <w:noProof/>
      <w:sz w:val="13"/>
      <w:szCs w:val="13"/>
    </w:rPr>
  </w:style>
  <w:style w:type="character" w:customStyle="1" w:styleId="5">
    <w:name w:val="Основной текст (5)_"/>
    <w:basedOn w:val="DefaultParagraphFont"/>
    <w:link w:val="51"/>
    <w:uiPriority w:val="99"/>
    <w:locked/>
    <w:rsid w:val="00826988"/>
    <w:rPr>
      <w:rFonts w:cs="Times New Roman"/>
      <w:b/>
      <w:bCs/>
      <w:sz w:val="21"/>
      <w:szCs w:val="21"/>
      <w:lang w:bidi="ar-SA"/>
    </w:rPr>
  </w:style>
  <w:style w:type="character" w:customStyle="1" w:styleId="510pt">
    <w:name w:val="Основной текст (5) + 10 pt"/>
    <w:aliases w:val="Не полужирный,Курсив12"/>
    <w:basedOn w:val="5"/>
    <w:uiPriority w:val="99"/>
    <w:rsid w:val="00826988"/>
    <w:rPr>
      <w:i/>
      <w:iCs/>
      <w:sz w:val="20"/>
      <w:szCs w:val="20"/>
    </w:rPr>
  </w:style>
  <w:style w:type="character" w:customStyle="1" w:styleId="50">
    <w:name w:val="Основной текст (5)"/>
    <w:basedOn w:val="5"/>
    <w:uiPriority w:val="99"/>
    <w:rsid w:val="00826988"/>
  </w:style>
  <w:style w:type="character" w:customStyle="1" w:styleId="512pt">
    <w:name w:val="Основной текст (5) + 12 pt"/>
    <w:aliases w:val="Не полужирный4"/>
    <w:basedOn w:val="5"/>
    <w:uiPriority w:val="99"/>
    <w:rsid w:val="00826988"/>
    <w:rPr>
      <w:sz w:val="24"/>
      <w:szCs w:val="24"/>
    </w:rPr>
  </w:style>
  <w:style w:type="character" w:customStyle="1" w:styleId="10">
    <w:name w:val="Основной текст + 10"/>
    <w:aliases w:val="5 pt17,Полужирный9"/>
    <w:basedOn w:val="DefaultParagraphFont"/>
    <w:uiPriority w:val="99"/>
    <w:rsid w:val="00826988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6">
    <w:name w:val="Основной текст (6)_"/>
    <w:basedOn w:val="DefaultParagraphFont"/>
    <w:link w:val="61"/>
    <w:uiPriority w:val="99"/>
    <w:locked/>
    <w:rsid w:val="00826988"/>
    <w:rPr>
      <w:rFonts w:cs="Times New Roman"/>
      <w:sz w:val="23"/>
      <w:szCs w:val="23"/>
      <w:lang w:bidi="ar-SA"/>
    </w:rPr>
  </w:style>
  <w:style w:type="character" w:customStyle="1" w:styleId="60">
    <w:name w:val="Основной текст (6)"/>
    <w:basedOn w:val="6"/>
    <w:uiPriority w:val="99"/>
    <w:rsid w:val="00826988"/>
  </w:style>
  <w:style w:type="character" w:customStyle="1" w:styleId="511">
    <w:name w:val="Основной текст (5) + 11"/>
    <w:aliases w:val="5 pt16,Не полужирный3"/>
    <w:basedOn w:val="5"/>
    <w:uiPriority w:val="99"/>
    <w:rsid w:val="00826988"/>
    <w:rPr>
      <w:sz w:val="23"/>
      <w:szCs w:val="23"/>
    </w:rPr>
  </w:style>
  <w:style w:type="character" w:customStyle="1" w:styleId="5-2pt">
    <w:name w:val="Основной текст (5) + Интервал -2 pt"/>
    <w:basedOn w:val="5"/>
    <w:uiPriority w:val="99"/>
    <w:rsid w:val="00826988"/>
    <w:rPr>
      <w:spacing w:val="-40"/>
    </w:rPr>
  </w:style>
  <w:style w:type="character" w:customStyle="1" w:styleId="-1pt">
    <w:name w:val="Основной текст + Интервал -1 pt"/>
    <w:basedOn w:val="DefaultParagraphFont"/>
    <w:uiPriority w:val="99"/>
    <w:rsid w:val="00826988"/>
    <w:rPr>
      <w:rFonts w:ascii="Times New Roman" w:hAnsi="Times New Roman" w:cs="Times New Roman"/>
      <w:spacing w:val="-30"/>
      <w:sz w:val="23"/>
      <w:szCs w:val="23"/>
      <w:u w:val="none"/>
    </w:rPr>
  </w:style>
  <w:style w:type="paragraph" w:customStyle="1" w:styleId="41">
    <w:name w:val="Основной текст (4)1"/>
    <w:basedOn w:val="Normal"/>
    <w:link w:val="4"/>
    <w:uiPriority w:val="99"/>
    <w:rsid w:val="00826988"/>
    <w:pPr>
      <w:widowControl w:val="0"/>
      <w:shd w:val="clear" w:color="auto" w:fill="FFFFFF"/>
      <w:spacing w:before="60" w:after="60" w:line="206" w:lineRule="exact"/>
      <w:ind w:hanging="460"/>
    </w:pPr>
    <w:rPr>
      <w:rFonts w:eastAsia="Calibri"/>
      <w:noProof/>
      <w:sz w:val="20"/>
      <w:szCs w:val="20"/>
    </w:rPr>
  </w:style>
  <w:style w:type="paragraph" w:customStyle="1" w:styleId="51">
    <w:name w:val="Основной текст (5)1"/>
    <w:basedOn w:val="Normal"/>
    <w:link w:val="5"/>
    <w:uiPriority w:val="99"/>
    <w:rsid w:val="00826988"/>
    <w:pPr>
      <w:widowControl w:val="0"/>
      <w:shd w:val="clear" w:color="auto" w:fill="FFFFFF"/>
      <w:spacing w:before="60" w:after="60" w:line="197" w:lineRule="exact"/>
      <w:jc w:val="both"/>
    </w:pPr>
    <w:rPr>
      <w:rFonts w:eastAsia="Calibri"/>
      <w:b/>
      <w:bCs/>
      <w:noProof/>
      <w:sz w:val="21"/>
      <w:szCs w:val="21"/>
    </w:rPr>
  </w:style>
  <w:style w:type="paragraph" w:customStyle="1" w:styleId="61">
    <w:name w:val="Основной текст (6)1"/>
    <w:basedOn w:val="Normal"/>
    <w:link w:val="6"/>
    <w:uiPriority w:val="99"/>
    <w:rsid w:val="00826988"/>
    <w:pPr>
      <w:widowControl w:val="0"/>
      <w:shd w:val="clear" w:color="auto" w:fill="FFFFFF"/>
      <w:spacing w:after="60" w:line="240" w:lineRule="atLeast"/>
      <w:jc w:val="both"/>
    </w:pPr>
    <w:rPr>
      <w:rFonts w:eastAsia="Calibri"/>
      <w:noProof/>
      <w:sz w:val="23"/>
      <w:szCs w:val="23"/>
    </w:rPr>
  </w:style>
  <w:style w:type="paragraph" w:customStyle="1" w:styleId="ConsPlusNormal">
    <w:name w:val="ConsPlusNormal"/>
    <w:uiPriority w:val="99"/>
    <w:rsid w:val="00B878A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B878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14</Pages>
  <Words>7765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User_Alla</dc:creator>
  <cp:keywords/>
  <dc:description/>
  <cp:lastModifiedBy>User22</cp:lastModifiedBy>
  <cp:revision>7</cp:revision>
  <cp:lastPrinted>2016-06-08T10:48:00Z</cp:lastPrinted>
  <dcterms:created xsi:type="dcterms:W3CDTF">2015-12-10T05:54:00Z</dcterms:created>
  <dcterms:modified xsi:type="dcterms:W3CDTF">2016-06-08T10:48:00Z</dcterms:modified>
</cp:coreProperties>
</file>